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018189" w14:textId="77777777" w:rsidR="00AD232C" w:rsidRDefault="00AD232C">
      <w:pPr>
        <w:autoSpaceDE w:val="0"/>
        <w:autoSpaceDN w:val="0"/>
        <w:spacing w:after="78" w:line="220" w:lineRule="exact"/>
      </w:pPr>
    </w:p>
    <w:p w14:paraId="7CD349FF" w14:textId="77777777" w:rsidR="00AD232C" w:rsidRPr="005527B1" w:rsidRDefault="005527B1">
      <w:pPr>
        <w:autoSpaceDE w:val="0"/>
        <w:autoSpaceDN w:val="0"/>
        <w:spacing w:after="0" w:line="230" w:lineRule="auto"/>
        <w:ind w:left="792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14:paraId="50CAA4AF" w14:textId="77777777" w:rsidR="00AD232C" w:rsidRPr="005527B1" w:rsidRDefault="00383F1F">
      <w:pPr>
        <w:autoSpaceDE w:val="0"/>
        <w:autoSpaceDN w:val="0"/>
        <w:spacing w:before="1390" w:after="0" w:line="230" w:lineRule="auto"/>
        <w:ind w:right="3864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…………………………..</w:t>
      </w:r>
    </w:p>
    <w:p w14:paraId="091CC0E4" w14:textId="3DD08CCB" w:rsidR="00AD232C" w:rsidRPr="005527B1" w:rsidRDefault="005409C8">
      <w:pPr>
        <w:autoSpaceDE w:val="0"/>
        <w:autoSpaceDN w:val="0"/>
        <w:spacing w:before="670" w:after="0" w:line="230" w:lineRule="auto"/>
        <w:ind w:right="3890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…………………………..</w:t>
      </w:r>
    </w:p>
    <w:p w14:paraId="2F20B336" w14:textId="77777777" w:rsidR="00AD232C" w:rsidRPr="005527B1" w:rsidRDefault="005527B1">
      <w:pPr>
        <w:autoSpaceDE w:val="0"/>
        <w:autoSpaceDN w:val="0"/>
        <w:spacing w:before="2112" w:after="0" w:line="262" w:lineRule="auto"/>
        <w:ind w:left="3024" w:right="3600"/>
        <w:jc w:val="center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РАБОЧАЯ ПРОГРАММА </w:t>
      </w:r>
      <w:bookmarkStart w:id="0" w:name="_GoBack"/>
      <w:bookmarkEnd w:id="0"/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2379398)</w:t>
      </w:r>
    </w:p>
    <w:p w14:paraId="1487E3EE" w14:textId="77777777" w:rsidR="00AD232C" w:rsidRPr="005527B1" w:rsidRDefault="005527B1">
      <w:pPr>
        <w:autoSpaceDE w:val="0"/>
        <w:autoSpaceDN w:val="0"/>
        <w:spacing w:before="166" w:after="0" w:line="262" w:lineRule="auto"/>
        <w:ind w:left="3312" w:right="3744"/>
        <w:jc w:val="center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«Литературное чтение»</w:t>
      </w:r>
    </w:p>
    <w:p w14:paraId="3C3FD59D" w14:textId="77777777" w:rsidR="00AD232C" w:rsidRPr="005527B1" w:rsidRDefault="005527B1">
      <w:pPr>
        <w:autoSpaceDE w:val="0"/>
        <w:autoSpaceDN w:val="0"/>
        <w:spacing w:before="670" w:after="0" w:line="262" w:lineRule="auto"/>
        <w:ind w:left="2160" w:right="2592"/>
        <w:jc w:val="center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для 3 класса начального общего образования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14:paraId="77F2ABB1" w14:textId="77777777" w:rsidR="00AD232C" w:rsidRPr="005527B1" w:rsidRDefault="005527B1">
      <w:pPr>
        <w:autoSpaceDE w:val="0"/>
        <w:autoSpaceDN w:val="0"/>
        <w:spacing w:before="2110" w:after="0" w:line="262" w:lineRule="auto"/>
        <w:ind w:left="6740" w:hanging="1728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r w:rsidR="00383F1F">
        <w:rPr>
          <w:rFonts w:ascii="Times New Roman" w:eastAsia="Times New Roman" w:hAnsi="Times New Roman"/>
          <w:color w:val="000000"/>
          <w:sz w:val="24"/>
          <w:lang w:val="ru-RU"/>
        </w:rPr>
        <w:t>………………………………..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14:paraId="33B1A654" w14:textId="77777777" w:rsidR="00AD232C" w:rsidRPr="005527B1" w:rsidRDefault="00383F1F">
      <w:pPr>
        <w:autoSpaceDE w:val="0"/>
        <w:autoSpaceDN w:val="0"/>
        <w:spacing w:before="2832" w:after="0" w:line="230" w:lineRule="auto"/>
        <w:ind w:right="4430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…………</w:t>
      </w:r>
      <w:r w:rsidR="005527B1"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14:paraId="4146B643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98" w:right="880" w:bottom="1412" w:left="1440" w:header="720" w:footer="720" w:gutter="0"/>
          <w:cols w:space="720" w:equalWidth="0">
            <w:col w:w="9580" w:space="0"/>
          </w:cols>
          <w:docGrid w:linePitch="360"/>
        </w:sectPr>
      </w:pPr>
    </w:p>
    <w:p w14:paraId="50CB08B2" w14:textId="77777777" w:rsidR="00AD232C" w:rsidRPr="005527B1" w:rsidRDefault="00AD232C">
      <w:pPr>
        <w:autoSpaceDE w:val="0"/>
        <w:autoSpaceDN w:val="0"/>
        <w:spacing w:after="78" w:line="220" w:lineRule="exact"/>
        <w:rPr>
          <w:lang w:val="ru-RU"/>
        </w:rPr>
      </w:pPr>
    </w:p>
    <w:p w14:paraId="18198522" w14:textId="77777777" w:rsidR="00AD232C" w:rsidRPr="005527B1" w:rsidRDefault="005527B1">
      <w:pPr>
        <w:autoSpaceDE w:val="0"/>
        <w:autoSpaceDN w:val="0"/>
        <w:spacing w:after="0" w:line="230" w:lineRule="auto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2615357B" w14:textId="77777777" w:rsidR="00AD232C" w:rsidRPr="005527B1" w:rsidRDefault="005527B1">
      <w:pPr>
        <w:autoSpaceDE w:val="0"/>
        <w:autoSpaceDN w:val="0"/>
        <w:spacing w:before="346" w:after="0" w:line="281" w:lineRule="auto"/>
        <w:ind w:firstLine="18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«Литературное чтение» для обучающихся 3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сформулированные в Примерной программе воспитания.</w:t>
      </w:r>
    </w:p>
    <w:p w14:paraId="16B17824" w14:textId="77777777" w:rsidR="00AD232C" w:rsidRPr="005527B1" w:rsidRDefault="005527B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"ЛИТЕРАТУРНОЕ ЧТЕНИЕ"</w:t>
      </w:r>
    </w:p>
    <w:p w14:paraId="315AC95B" w14:textId="77777777" w:rsidR="00AD232C" w:rsidRPr="005527B1" w:rsidRDefault="005527B1">
      <w:pPr>
        <w:autoSpaceDE w:val="0"/>
        <w:autoSpaceDN w:val="0"/>
        <w:spacing w:before="192" w:after="0" w:line="286" w:lineRule="auto"/>
        <w:ind w:right="144" w:firstLine="18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02EB7E74" w14:textId="77777777" w:rsidR="00AD232C" w:rsidRPr="005527B1" w:rsidRDefault="005527B1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14:paraId="1F5EEC2E" w14:textId="77777777" w:rsidR="00AD232C" w:rsidRPr="005527B1" w:rsidRDefault="005527B1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В основу отбора произведений положены общедидактические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14:paraId="1797517F" w14:textId="77777777" w:rsidR="00AD232C" w:rsidRPr="005527B1" w:rsidRDefault="005527B1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  <w:r w:rsidRPr="005527B1">
        <w:rPr>
          <w:lang w:val="ru-RU"/>
        </w:rPr>
        <w:tab/>
      </w:r>
      <w:r w:rsidR="004F3D10">
        <w:rPr>
          <w:lang w:val="ru-RU"/>
        </w:rPr>
        <w:t xml:space="preserve">В соответствии с региональным Учебным планом на изучение литературного чтения в 3 классе </w:t>
      </w:r>
      <w:r w:rsidR="004F3D10">
        <w:rPr>
          <w:rFonts w:ascii="Times New Roman" w:eastAsia="Times New Roman" w:hAnsi="Times New Roman"/>
          <w:color w:val="000000"/>
          <w:sz w:val="24"/>
          <w:lang w:val="ru-RU"/>
        </w:rPr>
        <w:t xml:space="preserve"> отводится 102</w:t>
      </w:r>
      <w:r w:rsidR="004F3D10"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ч.</w:t>
      </w:r>
    </w:p>
    <w:p w14:paraId="231E22C5" w14:textId="77777777" w:rsidR="00AD232C" w:rsidRPr="005527B1" w:rsidRDefault="005527B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"ЛИТЕРАТУРНОЕ ЧТЕНИЕ"</w:t>
      </w:r>
    </w:p>
    <w:p w14:paraId="5628AACB" w14:textId="77777777" w:rsidR="00AD232C" w:rsidRPr="005527B1" w:rsidRDefault="005527B1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Приоритетная </w:t>
      </w: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</w:t>
      </w:r>
    </w:p>
    <w:p w14:paraId="712D15AB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9A53ED9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p w14:paraId="0369033F" w14:textId="77777777" w:rsidR="00AD232C" w:rsidRPr="005527B1" w:rsidRDefault="005527B1">
      <w:pPr>
        <w:autoSpaceDE w:val="0"/>
        <w:autoSpaceDN w:val="0"/>
        <w:spacing w:after="0" w:line="271" w:lineRule="auto"/>
        <w:ind w:right="576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 предметных и универсальных действий в процессе изучения предмета«Литературное чтение» станут фундаментом обучения в основном звене школы, а также будут востребованы в жизни.</w:t>
      </w:r>
    </w:p>
    <w:p w14:paraId="6EAE3764" w14:textId="77777777" w:rsidR="00AD232C" w:rsidRPr="005527B1" w:rsidRDefault="005527B1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14:paraId="2C8FD750" w14:textId="77777777" w:rsidR="00AD232C" w:rsidRPr="005527B1" w:rsidRDefault="005527B1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2543E5C4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14:paraId="38D2518B" w14:textId="77777777" w:rsidR="00AD232C" w:rsidRPr="005527B1" w:rsidRDefault="005527B1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778F03F4" w14:textId="77777777" w:rsidR="00AD232C" w:rsidRPr="005527B1" w:rsidRDefault="005527B1">
      <w:pPr>
        <w:autoSpaceDE w:val="0"/>
        <w:autoSpaceDN w:val="0"/>
        <w:spacing w:before="192" w:after="0" w:line="262" w:lineRule="auto"/>
        <w:ind w:left="420"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4497AC44" w14:textId="77777777" w:rsidR="00AD232C" w:rsidRPr="005527B1" w:rsidRDefault="005527B1">
      <w:pPr>
        <w:autoSpaceDE w:val="0"/>
        <w:autoSpaceDN w:val="0"/>
        <w:spacing w:before="190" w:after="0" w:line="286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выразительности (сравнение, эпитет, олицетворение);</w:t>
      </w:r>
    </w:p>
    <w:p w14:paraId="09B873AA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14:paraId="0439F4C3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86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14:paraId="3E6F9290" w14:textId="77777777" w:rsidR="00AD232C" w:rsidRPr="005527B1" w:rsidRDefault="00AD232C">
      <w:pPr>
        <w:autoSpaceDE w:val="0"/>
        <w:autoSpaceDN w:val="0"/>
        <w:spacing w:after="78" w:line="220" w:lineRule="exact"/>
        <w:rPr>
          <w:lang w:val="ru-RU"/>
        </w:rPr>
      </w:pPr>
    </w:p>
    <w:p w14:paraId="59568137" w14:textId="77777777" w:rsidR="00AD232C" w:rsidRPr="005527B1" w:rsidRDefault="005527B1">
      <w:pPr>
        <w:autoSpaceDE w:val="0"/>
        <w:autoSpaceDN w:val="0"/>
        <w:spacing w:after="0" w:line="230" w:lineRule="auto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66A81230" w14:textId="77777777" w:rsidR="00AD232C" w:rsidRPr="005527B1" w:rsidRDefault="005527B1">
      <w:pPr>
        <w:autoSpaceDE w:val="0"/>
        <w:autoSpaceDN w:val="0"/>
        <w:spacing w:before="346" w:after="0" w:line="286" w:lineRule="auto"/>
        <w:ind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О Родине и её истории.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Любовь к Родине и её история — важные темы произведений литературы (произведения одного-двух авторов по выбору). Чувство любви к Родине, сопричастность к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прошлому и настоящему своей страны и родного края —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 Репродукции 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14:paraId="58CEBB44" w14:textId="77777777" w:rsidR="00AD232C" w:rsidRPr="005527B1" w:rsidRDefault="005527B1">
      <w:pPr>
        <w:autoSpaceDE w:val="0"/>
        <w:autoSpaceDN w:val="0"/>
        <w:spacing w:before="192" w:after="0" w:line="262" w:lineRule="auto"/>
        <w:ind w:right="576"/>
        <w:jc w:val="center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Фольклор (устное народное творчество). 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</w:t>
      </w:r>
    </w:p>
    <w:p w14:paraId="0DF2F4E6" w14:textId="77777777" w:rsidR="00AD232C" w:rsidRPr="005527B1" w:rsidRDefault="005527B1">
      <w:pPr>
        <w:autoSpaceDE w:val="0"/>
        <w:autoSpaceDN w:val="0"/>
        <w:spacing w:before="70" w:after="0"/>
        <w:ind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3CA9E330" w14:textId="77777777" w:rsidR="00AD232C" w:rsidRPr="005527B1" w:rsidRDefault="005527B1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Фольклорная сказка как отражение общечеловеческих ценностей и нравственных правил.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 М. Васнецова, иллюстрации Ю. А. Васнецова, И. Я. Билибина, В. М. Конашевич). Отражение в сказках народного быта и культуры. Составление плана сказки.</w:t>
      </w:r>
    </w:p>
    <w:p w14:paraId="5C7D74CA" w14:textId="77777777" w:rsidR="00AD232C" w:rsidRPr="005527B1" w:rsidRDefault="005527B1">
      <w:pPr>
        <w:autoSpaceDE w:val="0"/>
        <w:autoSpaceDN w:val="0"/>
        <w:spacing w:before="190" w:after="0" w:line="283" w:lineRule="auto"/>
        <w:ind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Круг чтения: народная песня.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 характеристика  главного  героя  (где  жил, 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14:paraId="53F646BE" w14:textId="77777777" w:rsidR="00AD232C" w:rsidRPr="005527B1" w:rsidRDefault="005527B1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Творчество А. С. Пушкина. 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А.  С.  Пушкин — великий русский поэт. Лирические произведения А. С. Пушкина: средства художественной выразительности (сравнение, эпитет); рифма, ритм. </w:t>
      </w:r>
    </w:p>
    <w:p w14:paraId="2A04CD4D" w14:textId="77777777" w:rsidR="00AD232C" w:rsidRPr="005527B1" w:rsidRDefault="005527B1">
      <w:pPr>
        <w:autoSpaceDE w:val="0"/>
        <w:autoSpaceDN w:val="0"/>
        <w:spacing w:before="72" w:after="0" w:line="262" w:lineRule="auto"/>
        <w:ind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Литературные сказки А.  С. Пушкина в стихах (по выбору, например, «Сказка о царе Салтане, о сыне его славном и могучем богатыре князе Гвидоне Салтановиче и о прекрасной царевне Лебеди»).</w:t>
      </w:r>
    </w:p>
    <w:p w14:paraId="1544DA7E" w14:textId="77777777" w:rsidR="00AD232C" w:rsidRPr="005527B1" w:rsidRDefault="005527B1">
      <w:pPr>
        <w:autoSpaceDE w:val="0"/>
        <w:autoSpaceDN w:val="0"/>
        <w:spacing w:before="70" w:after="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— иллюстратор сказок А. С. Пушкина.</w:t>
      </w:r>
    </w:p>
    <w:p w14:paraId="0D7ECD3F" w14:textId="77777777" w:rsidR="00AD232C" w:rsidRPr="005527B1" w:rsidRDefault="005527B1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Творчество И. А. Крылова.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Басня — произведение-поучение, которое помогает увидеть свои и чужие недостатки. Иносказание в баснях И.  А.  Крылов — великий русский баснописец. Басни И. А. </w:t>
      </w:r>
    </w:p>
    <w:p w14:paraId="5494A993" w14:textId="77777777" w:rsidR="00AD232C" w:rsidRPr="005527B1" w:rsidRDefault="005527B1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Крылова (не менее двух): назначение, темы и герои, особенности языка. Явная и скрытая мораль басен. Использование крылатых выражений в речи. </w:t>
      </w:r>
    </w:p>
    <w:p w14:paraId="663A5560" w14:textId="77777777" w:rsidR="00AD232C" w:rsidRPr="005527B1" w:rsidRDefault="005527B1">
      <w:pPr>
        <w:autoSpaceDE w:val="0"/>
        <w:autoSpaceDN w:val="0"/>
        <w:spacing w:before="190" w:after="0" w:line="271" w:lineRule="auto"/>
        <w:ind w:right="144"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Картины природы в произведениях поэтов и писателей Х</w:t>
      </w:r>
      <w:r>
        <w:rPr>
          <w:rFonts w:ascii="Times New Roman" w:eastAsia="Times New Roman" w:hAnsi="Times New Roman"/>
          <w:i/>
          <w:color w:val="000000"/>
          <w:sz w:val="24"/>
        </w:rPr>
        <w:t>I</w:t>
      </w: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Х—ХХ веков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(не  менее  пяти  авторов  по  выбору): Ф. И. Тютчева, А. А. Фета, М. Ю. Лермонтова, А. Н. Майкова,</w:t>
      </w:r>
    </w:p>
    <w:p w14:paraId="66EA3012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98" w:right="642" w:bottom="432" w:left="666" w:header="720" w:footer="720" w:gutter="0"/>
          <w:cols w:space="720" w:equalWidth="0">
            <w:col w:w="10592" w:space="0"/>
          </w:cols>
          <w:docGrid w:linePitch="360"/>
        </w:sectPr>
      </w:pPr>
    </w:p>
    <w:p w14:paraId="41430778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p w14:paraId="438253C5" w14:textId="77777777" w:rsidR="00AD232C" w:rsidRPr="005527B1" w:rsidRDefault="005527B1">
      <w:pPr>
        <w:autoSpaceDE w:val="0"/>
        <w:autoSpaceDN w:val="0"/>
        <w:spacing w:after="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Н. А. Некрасова, А.  А.  Блока, С.  А.  Есенина, К. Д. Бальмонта, И. А. Бунина, А. П. Чехова, К. 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</w:t>
      </w:r>
    </w:p>
    <w:p w14:paraId="79D489D9" w14:textId="77777777" w:rsidR="00AD232C" w:rsidRPr="005527B1" w:rsidRDefault="005527B1">
      <w:pPr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14:paraId="69B94F80" w14:textId="77777777" w:rsidR="00AD232C" w:rsidRPr="005527B1" w:rsidRDefault="005527B1">
      <w:pPr>
        <w:autoSpaceDE w:val="0"/>
        <w:autoSpaceDN w:val="0"/>
        <w:spacing w:before="190" w:after="0" w:line="283" w:lineRule="auto"/>
        <w:ind w:right="144"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Творчество Л. Н. Толстого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. Жанровое многообразие произведений Л. Н. Толстого: сказки, рассказы, басни, быль (не менее трёх произведений). 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произведения. Художественные особенности текста-описания, текста-рассуждения.</w:t>
      </w:r>
    </w:p>
    <w:p w14:paraId="052BE381" w14:textId="77777777" w:rsidR="00AD232C" w:rsidRPr="005527B1" w:rsidRDefault="005527B1">
      <w:pPr>
        <w:autoSpaceDE w:val="0"/>
        <w:autoSpaceDN w:val="0"/>
        <w:spacing w:before="190" w:after="0"/>
        <w:ind w:right="288"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Литературная сказка.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Литературная сказка русских писателей (не менее двух). Круг чтения: произведения Д. Н. Мамина-Сибиряка, В.  Ф.   Одоевского, В.  М.   Гаршина, М.   Горького, И. С. Соколова-Микитова, Г. А. Скребицкого и др. Особенности авторских сказок (сюжет, язык, герои). Составление  аннотации.</w:t>
      </w:r>
    </w:p>
    <w:p w14:paraId="7FC384F4" w14:textId="77777777" w:rsidR="00AD232C" w:rsidRPr="005527B1" w:rsidRDefault="005527B1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взаимоотношениях человека и животных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. Человек и его отношения с животными: верность, преданность, забота и любовь. Круг чтения (по выбору, не менее четырёх авторов): произведения Д. Н. Мамина-Сибиряка, К. Г. Паустовского,   М. М.    Пришвина,   С. В.    Образцова, В. Л.    Дурова,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14:paraId="0AD09495" w14:textId="77777777" w:rsidR="00AD232C" w:rsidRPr="005527B1" w:rsidRDefault="005527B1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детях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. Дети —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двух-трёх авторов). Основные события сюжета, отношение к ним героев произведения. Оценка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нравственных качеств, проявляющихся в военное время.</w:t>
      </w:r>
    </w:p>
    <w:p w14:paraId="7EE0C90E" w14:textId="77777777" w:rsidR="00AD232C" w:rsidRPr="005527B1" w:rsidRDefault="005527B1">
      <w:pPr>
        <w:autoSpaceDE w:val="0"/>
        <w:autoSpaceDN w:val="0"/>
        <w:spacing w:before="190" w:after="0" w:line="278" w:lineRule="auto"/>
        <w:ind w:right="144"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Юмористические произведения.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 М. Зощенко, Н. Н. Носов, В. В. Голявкин и др.</w:t>
      </w:r>
    </w:p>
    <w:p w14:paraId="108E0F61" w14:textId="77777777" w:rsidR="00AD232C" w:rsidRPr="005527B1" w:rsidRDefault="005527B1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Зарубежная литература.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Круг чтения (произведения двух-трёх авторов  по  выбору): литературные  сказки  Ш.  Перро, Х.-К.   Андерсена,  Ц. Топелиуса,  Р. Киплинга,  Дж. Родари, С. Лагерлёф.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14:paraId="34F0C84B" w14:textId="77777777" w:rsidR="00AD232C" w:rsidRPr="005527B1" w:rsidRDefault="005527B1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Библиографическая культура  (работа  с  детской  книгой и справочной литературой).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</w:t>
      </w:r>
    </w:p>
    <w:p w14:paraId="1440A6BD" w14:textId="77777777" w:rsidR="00AD232C" w:rsidRPr="005527B1" w:rsidRDefault="005527B1">
      <w:pPr>
        <w:autoSpaceDE w:val="0"/>
        <w:autoSpaceDN w:val="0"/>
        <w:spacing w:before="70" w:after="0" w:line="271" w:lineRule="auto"/>
        <w:ind w:right="7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0F494AB3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86" w:right="662" w:bottom="692" w:left="666" w:header="720" w:footer="720" w:gutter="0"/>
          <w:cols w:space="720" w:equalWidth="0">
            <w:col w:w="10572" w:space="0"/>
          </w:cols>
          <w:docGrid w:linePitch="360"/>
        </w:sectPr>
      </w:pPr>
    </w:p>
    <w:p w14:paraId="09C364AF" w14:textId="77777777" w:rsidR="00AD232C" w:rsidRPr="005527B1" w:rsidRDefault="00AD232C">
      <w:pPr>
        <w:autoSpaceDE w:val="0"/>
        <w:autoSpaceDN w:val="0"/>
        <w:spacing w:after="78" w:line="220" w:lineRule="exact"/>
        <w:rPr>
          <w:lang w:val="ru-RU"/>
        </w:rPr>
      </w:pPr>
    </w:p>
    <w:p w14:paraId="27FA5522" w14:textId="77777777" w:rsidR="00AD232C" w:rsidRPr="005527B1" w:rsidRDefault="005527B1">
      <w:pPr>
        <w:autoSpaceDE w:val="0"/>
        <w:autoSpaceDN w:val="0"/>
        <w:spacing w:after="0" w:line="230" w:lineRule="auto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49A0BEBC" w14:textId="77777777" w:rsidR="00AD232C" w:rsidRPr="005527B1" w:rsidRDefault="005527B1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Изучение литературного чтения в 3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36C213C8" w14:textId="77777777" w:rsidR="00AD232C" w:rsidRPr="005527B1" w:rsidRDefault="005527B1">
      <w:pPr>
        <w:autoSpaceDE w:val="0"/>
        <w:autoSpaceDN w:val="0"/>
        <w:spacing w:before="262" w:after="0" w:line="230" w:lineRule="auto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4E7D9F32" w14:textId="77777777" w:rsidR="00AD232C" w:rsidRPr="005527B1" w:rsidRDefault="005527B1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44511C34" w14:textId="77777777" w:rsidR="00AD232C" w:rsidRPr="005527B1" w:rsidRDefault="005527B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Гражданско-патриотическое воспитание:</w:t>
      </w:r>
    </w:p>
    <w:p w14:paraId="76B3C4F7" w14:textId="77777777" w:rsidR="00AD232C" w:rsidRPr="005527B1" w:rsidRDefault="005527B1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69981BE8" w14:textId="77777777" w:rsidR="00AD232C" w:rsidRPr="005527B1" w:rsidRDefault="005527B1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0B738DF1" w14:textId="77777777" w:rsidR="00AD232C" w:rsidRPr="005527B1" w:rsidRDefault="005527B1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6B191749" w14:textId="77777777" w:rsidR="00AD232C" w:rsidRPr="005527B1" w:rsidRDefault="005527B1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Духовно-нравственное воспитание:</w:t>
      </w:r>
    </w:p>
    <w:p w14:paraId="3C9F4953" w14:textId="77777777" w:rsidR="00AD232C" w:rsidRPr="005527B1" w:rsidRDefault="005527B1">
      <w:pPr>
        <w:autoSpaceDE w:val="0"/>
        <w:autoSpaceDN w:val="0"/>
        <w:spacing w:before="178" w:after="0"/>
        <w:ind w:left="420" w:right="7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45CCCE18" w14:textId="77777777" w:rsidR="00AD232C" w:rsidRPr="005527B1" w:rsidRDefault="005527B1">
      <w:pPr>
        <w:autoSpaceDE w:val="0"/>
        <w:autoSpaceDN w:val="0"/>
        <w:spacing w:before="240" w:after="0" w:line="262" w:lineRule="auto"/>
        <w:ind w:left="420"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5D0B397F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12A9A19E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14:paraId="10A9F422" w14:textId="77777777" w:rsidR="00AD232C" w:rsidRPr="005527B1" w:rsidRDefault="005527B1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Эстетическое воспитание:</w:t>
      </w:r>
    </w:p>
    <w:p w14:paraId="630765A3" w14:textId="77777777" w:rsidR="00AD232C" w:rsidRPr="005527B1" w:rsidRDefault="005527B1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2DD2FB47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 эстетического  опыта  слушания,  чтения и эмоционально-эстетической оценки</w:t>
      </w:r>
    </w:p>
    <w:p w14:paraId="11FE9D33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FE16F29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p w14:paraId="36727C98" w14:textId="77777777" w:rsidR="00AD232C" w:rsidRPr="005527B1" w:rsidRDefault="005527B1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произведений фольклора и художественной литературы;</w:t>
      </w:r>
    </w:p>
    <w:p w14:paraId="6122A111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14:paraId="0889FED1" w14:textId="77777777" w:rsidR="00AD232C" w:rsidRPr="005527B1" w:rsidRDefault="005527B1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14:paraId="31015225" w14:textId="77777777" w:rsidR="00AD232C" w:rsidRPr="005527B1" w:rsidRDefault="005527B1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14:paraId="1AB93474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физическому и психическому здоровью.</w:t>
      </w:r>
    </w:p>
    <w:p w14:paraId="4E1E05E7" w14:textId="77777777" w:rsidR="00AD232C" w:rsidRPr="005527B1" w:rsidRDefault="005527B1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Трудовое воспитание:</w:t>
      </w:r>
    </w:p>
    <w:p w14:paraId="70D55EDC" w14:textId="77777777" w:rsidR="00AD232C" w:rsidRPr="005527B1" w:rsidRDefault="005527B1">
      <w:pPr>
        <w:autoSpaceDE w:val="0"/>
        <w:autoSpaceDN w:val="0"/>
        <w:spacing w:before="180" w:after="0" w:line="271" w:lineRule="auto"/>
        <w:ind w:left="420" w:right="7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44A505FF" w14:textId="77777777" w:rsidR="00AD232C" w:rsidRPr="005527B1" w:rsidRDefault="005527B1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Экологическое воспитание:</w:t>
      </w:r>
    </w:p>
    <w:p w14:paraId="09E3ED05" w14:textId="77777777" w:rsidR="00AD232C" w:rsidRPr="005527B1" w:rsidRDefault="005527B1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08088314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неприятие действий, приносящих ей вред.</w:t>
      </w:r>
    </w:p>
    <w:p w14:paraId="49995AD3" w14:textId="77777777" w:rsidR="00AD232C" w:rsidRPr="005527B1" w:rsidRDefault="005527B1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14:paraId="1B3E3236" w14:textId="77777777" w:rsidR="00AD232C" w:rsidRPr="005527B1" w:rsidRDefault="005527B1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3C190820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14:paraId="27598A8B" w14:textId="77777777" w:rsidR="00AD232C" w:rsidRPr="005527B1" w:rsidRDefault="005527B1">
      <w:pPr>
        <w:autoSpaceDE w:val="0"/>
        <w:autoSpaceDN w:val="0"/>
        <w:spacing w:before="190" w:after="0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3124C4F2" w14:textId="77777777" w:rsidR="00AD232C" w:rsidRPr="005527B1" w:rsidRDefault="005527B1">
      <w:pPr>
        <w:autoSpaceDE w:val="0"/>
        <w:autoSpaceDN w:val="0"/>
        <w:spacing w:before="322" w:after="0" w:line="230" w:lineRule="auto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6AA45892" w14:textId="77777777" w:rsidR="00AD232C" w:rsidRPr="005527B1" w:rsidRDefault="005527B1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3DE6BF04" w14:textId="77777777" w:rsidR="00AD232C" w:rsidRPr="005527B1" w:rsidRDefault="005527B1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</w:p>
    <w:p w14:paraId="583ADE75" w14:textId="77777777" w:rsidR="00AD232C" w:rsidRPr="005527B1" w:rsidRDefault="005527B1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65751ED2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объединять произведения по жанру, авторской принадлежности;</w:t>
      </w:r>
    </w:p>
    <w:p w14:paraId="592C42D7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14:paraId="120D292B" w14:textId="77777777" w:rsidR="00AD232C" w:rsidRPr="005527B1" w:rsidRDefault="005527B1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предложенному алгоритму;</w:t>
      </w:r>
    </w:p>
    <w:p w14:paraId="1DF12227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14:paraId="46B7E93D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причинно-следственные связи в сюжете фольклорного и художественного</w:t>
      </w:r>
    </w:p>
    <w:p w14:paraId="187BB669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14:paraId="5D11872D" w14:textId="77777777" w:rsidR="00AD232C" w:rsidRPr="005527B1" w:rsidRDefault="00AD232C">
      <w:pPr>
        <w:autoSpaceDE w:val="0"/>
        <w:autoSpaceDN w:val="0"/>
        <w:spacing w:after="90" w:line="220" w:lineRule="exact"/>
        <w:rPr>
          <w:lang w:val="ru-RU"/>
        </w:rPr>
      </w:pPr>
    </w:p>
    <w:p w14:paraId="047BA98F" w14:textId="77777777" w:rsidR="00AD232C" w:rsidRPr="005527B1" w:rsidRDefault="005527B1">
      <w:pPr>
        <w:tabs>
          <w:tab w:val="left" w:pos="420"/>
        </w:tabs>
        <w:autoSpaceDE w:val="0"/>
        <w:autoSpaceDN w:val="0"/>
        <w:spacing w:after="0" w:line="341" w:lineRule="auto"/>
        <w:ind w:left="180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действия: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предложенных учителем вопросов;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с помощью учителя цель, планировать изменения объекта, ситуации;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предложенных критериев);</w:t>
      </w:r>
    </w:p>
    <w:p w14:paraId="17248F1F" w14:textId="77777777" w:rsidR="00AD232C" w:rsidRPr="005527B1" w:rsidRDefault="005527B1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особенностей  объекта  изучения и связей между объектами (часть — целое, причина —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следствие);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(опыта, классификации, сравнения, исследования);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или сходных ситуациях;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представленную в явном виде;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способа её проверки;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информационной безопасности при поиске информации в сети Интернет;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соответствии с учебной задачей;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создавать схемы, таблицы для представления информации.</w:t>
      </w:r>
    </w:p>
    <w:p w14:paraId="70934644" w14:textId="77777777" w:rsidR="00AD232C" w:rsidRPr="005527B1" w:rsidRDefault="005527B1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действия: 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условиями общения в знакомой среде;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дискуссии;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выступления;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14:paraId="5CFB8CC5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14:paraId="39545B53" w14:textId="77777777" w:rsidR="00AD232C" w:rsidRPr="005527B1" w:rsidRDefault="00AD232C">
      <w:pPr>
        <w:autoSpaceDE w:val="0"/>
        <w:autoSpaceDN w:val="0"/>
        <w:spacing w:after="78" w:line="220" w:lineRule="exact"/>
        <w:rPr>
          <w:lang w:val="ru-RU"/>
        </w:rPr>
      </w:pPr>
    </w:p>
    <w:p w14:paraId="74405F5B" w14:textId="77777777" w:rsidR="00AD232C" w:rsidRPr="005527B1" w:rsidRDefault="005527B1">
      <w:pPr>
        <w:tabs>
          <w:tab w:val="left" w:pos="180"/>
        </w:tabs>
        <w:autoSpaceDE w:val="0"/>
        <w:autoSpaceDN w:val="0"/>
        <w:spacing w:after="0" w:line="271" w:lineRule="auto"/>
        <w:rPr>
          <w:lang w:val="ru-RU"/>
        </w:rPr>
      </w:pP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регулятивные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универсальные учебные действия: </w:t>
      </w:r>
      <w:r w:rsidRPr="005527B1">
        <w:rPr>
          <w:lang w:val="ru-RU"/>
        </w:rPr>
        <w:br/>
      </w:r>
      <w:r w:rsidRPr="005527B1">
        <w:rPr>
          <w:lang w:val="ru-RU"/>
        </w:rPr>
        <w:tab/>
      </w: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14:paraId="64972EF3" w14:textId="77777777" w:rsidR="00AD232C" w:rsidRPr="005527B1" w:rsidRDefault="005527B1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</w:t>
      </w:r>
    </w:p>
    <w:p w14:paraId="16F11B16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действий;</w:t>
      </w:r>
    </w:p>
    <w:p w14:paraId="3AA8E9AB" w14:textId="77777777" w:rsidR="00AD232C" w:rsidRPr="005527B1" w:rsidRDefault="005527B1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14:paraId="7D191451" w14:textId="77777777" w:rsidR="00AD232C" w:rsidRPr="005527B1" w:rsidRDefault="005527B1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14:paraId="462D6767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14:paraId="56E4BD8C" w14:textId="77777777" w:rsidR="00AD232C" w:rsidRPr="005527B1" w:rsidRDefault="005527B1">
      <w:pPr>
        <w:autoSpaceDE w:val="0"/>
        <w:autoSpaceDN w:val="0"/>
        <w:spacing w:before="324" w:after="0" w:line="230" w:lineRule="auto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14:paraId="2048899D" w14:textId="77777777" w:rsidR="00AD232C" w:rsidRPr="005527B1" w:rsidRDefault="005527B1">
      <w:pPr>
        <w:autoSpaceDE w:val="0"/>
        <w:autoSpaceDN w:val="0"/>
        <w:spacing w:before="228" w:after="0" w:line="271" w:lineRule="auto"/>
        <w:ind w:left="420"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19D41924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8D52A07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проявлять готовность руководить, выполнять поручения, подчиняться;</w:t>
      </w:r>
    </w:p>
    <w:p w14:paraId="24BA5857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работы;</w:t>
      </w:r>
    </w:p>
    <w:p w14:paraId="1BDBB695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свой вклад в общий результат;</w:t>
      </w:r>
    </w:p>
    <w:p w14:paraId="56F835B7" w14:textId="77777777" w:rsidR="00AD232C" w:rsidRPr="005527B1" w:rsidRDefault="005527B1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14:paraId="0B31812E" w14:textId="77777777" w:rsidR="00AD232C" w:rsidRPr="005527B1" w:rsidRDefault="005527B1">
      <w:pPr>
        <w:autoSpaceDE w:val="0"/>
        <w:autoSpaceDN w:val="0"/>
        <w:spacing w:before="322" w:after="0" w:line="230" w:lineRule="auto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05357112" w14:textId="77777777" w:rsidR="00AD232C" w:rsidRPr="005527B1" w:rsidRDefault="005527B1">
      <w:pPr>
        <w:autoSpaceDE w:val="0"/>
        <w:autoSpaceDN w:val="0"/>
        <w:spacing w:before="166" w:after="0"/>
        <w:ind w:right="576" w:firstLine="18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6E3F6B38" w14:textId="77777777" w:rsidR="00AD232C" w:rsidRPr="005527B1" w:rsidRDefault="005527B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в третьем классе</w:t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обучающийся научится:</w:t>
      </w:r>
    </w:p>
    <w:p w14:paraId="12013F94" w14:textId="77777777" w:rsidR="00AD232C" w:rsidRPr="005527B1" w:rsidRDefault="005527B1">
      <w:pPr>
        <w:autoSpaceDE w:val="0"/>
        <w:autoSpaceDN w:val="0"/>
        <w:spacing w:before="178" w:after="0" w:line="278" w:lineRule="auto"/>
        <w:ind w:left="420"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отвечать на вопрос о культурной значимости устного народного  творчества  и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художественной  литературы, 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54F0CA89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3496C555" w14:textId="77777777" w:rsidR="00AD232C" w:rsidRPr="005527B1" w:rsidRDefault="005527B1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171D265F" w14:textId="77777777" w:rsidR="00AD232C" w:rsidRPr="005527B1" w:rsidRDefault="005527B1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читать наизусть не менее 4 стихотворений в соответствии с изученной тематикой произведений;</w:t>
      </w:r>
    </w:p>
    <w:p w14:paraId="5455D1D8" w14:textId="77777777" w:rsidR="00AD232C" w:rsidRPr="005527B1" w:rsidRDefault="005527B1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различать художественные произведения и познавательные тексты;</w:t>
      </w:r>
    </w:p>
    <w:p w14:paraId="7B60224F" w14:textId="77777777" w:rsidR="00AD232C" w:rsidRPr="005527B1" w:rsidRDefault="005527B1">
      <w:pPr>
        <w:autoSpaceDE w:val="0"/>
        <w:autoSpaceDN w:val="0"/>
        <w:spacing w:before="190" w:after="0" w:line="262" w:lineRule="auto"/>
        <w:ind w:left="288" w:right="864"/>
        <w:jc w:val="center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32111E8C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98" w:right="740" w:bottom="432" w:left="666" w:header="720" w:footer="720" w:gutter="0"/>
          <w:cols w:space="720" w:equalWidth="0">
            <w:col w:w="10494" w:space="0"/>
          </w:cols>
          <w:docGrid w:linePitch="360"/>
        </w:sectPr>
      </w:pPr>
    </w:p>
    <w:p w14:paraId="55CD9F6C" w14:textId="77777777" w:rsidR="00AD232C" w:rsidRPr="005527B1" w:rsidRDefault="00AD232C">
      <w:pPr>
        <w:autoSpaceDE w:val="0"/>
        <w:autoSpaceDN w:val="0"/>
        <w:spacing w:after="108" w:line="220" w:lineRule="exact"/>
        <w:rPr>
          <w:lang w:val="ru-RU"/>
        </w:rPr>
      </w:pPr>
    </w:p>
    <w:p w14:paraId="4C69E5C6" w14:textId="77777777" w:rsidR="00AD232C" w:rsidRPr="005527B1" w:rsidRDefault="005527B1">
      <w:pPr>
        <w:autoSpaceDE w:val="0"/>
        <w:autoSpaceDN w:val="0"/>
        <w:spacing w:after="0" w:line="262" w:lineRule="auto"/>
        <w:ind w:right="576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15A0BA38" w14:textId="77777777" w:rsidR="00AD232C" w:rsidRPr="005527B1" w:rsidRDefault="005527B1">
      <w:pPr>
        <w:autoSpaceDE w:val="0"/>
        <w:autoSpaceDN w:val="0"/>
        <w:spacing w:before="190" w:after="0"/>
        <w:ind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14:paraId="5214AF4A" w14:textId="77777777" w:rsidR="00AD232C" w:rsidRPr="005527B1" w:rsidRDefault="005527B1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7E958584" w14:textId="77777777" w:rsidR="00AD232C" w:rsidRPr="005527B1" w:rsidRDefault="005527B1">
      <w:pPr>
        <w:autoSpaceDE w:val="0"/>
        <w:autoSpaceDN w:val="0"/>
        <w:spacing w:before="192" w:after="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49301EC6" w14:textId="77777777" w:rsidR="00AD232C" w:rsidRPr="005527B1" w:rsidRDefault="005527B1">
      <w:pPr>
        <w:autoSpaceDE w:val="0"/>
        <w:autoSpaceDN w:val="0"/>
        <w:spacing w:before="190" w:after="0" w:line="271" w:lineRule="auto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56197BA7" w14:textId="77777777" w:rsidR="00AD232C" w:rsidRPr="005527B1" w:rsidRDefault="005527B1">
      <w:pPr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2AA99AD3" w14:textId="77777777" w:rsidR="00AD232C" w:rsidRPr="005527B1" w:rsidRDefault="005527B1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14:paraId="47A54C5F" w14:textId="77777777" w:rsidR="00AD232C" w:rsidRPr="005527B1" w:rsidRDefault="005527B1">
      <w:pPr>
        <w:autoSpaceDE w:val="0"/>
        <w:autoSpaceDN w:val="0"/>
        <w:spacing w:before="190" w:after="0"/>
        <w:ind w:right="144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обсуждении прослушанного/прочитанного произведения: строить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монологическое и диалогическое высказывание с соблюдением орфоэпических и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14:paraId="2B6FA970" w14:textId="77777777" w:rsidR="00AD232C" w:rsidRPr="005527B1" w:rsidRDefault="005527B1">
      <w:pPr>
        <w:autoSpaceDE w:val="0"/>
        <w:autoSpaceDN w:val="0"/>
        <w:spacing w:before="238" w:after="0" w:line="262" w:lineRule="auto"/>
        <w:ind w:right="288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14:paraId="75C3E7C1" w14:textId="77777777" w:rsidR="00AD232C" w:rsidRPr="005527B1" w:rsidRDefault="005527B1">
      <w:pPr>
        <w:autoSpaceDE w:val="0"/>
        <w:autoSpaceDN w:val="0"/>
        <w:spacing w:before="192" w:after="0" w:line="262" w:lineRule="auto"/>
        <w:ind w:right="1008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779ECE8C" w14:textId="77777777" w:rsidR="00AD232C" w:rsidRPr="005527B1" w:rsidRDefault="005527B1">
      <w:pPr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читать по ролям с соблюдением норм произношения, инсценировать небольшие эпизоды из произведения;</w:t>
      </w:r>
    </w:p>
    <w:p w14:paraId="2266BF61" w14:textId="77777777" w:rsidR="00AD232C" w:rsidRPr="005527B1" w:rsidRDefault="005527B1">
      <w:pPr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корректировать собственный письменный текст;</w:t>
      </w:r>
    </w:p>
    <w:p w14:paraId="5AC8C314" w14:textId="77777777" w:rsidR="00AD232C" w:rsidRPr="005527B1" w:rsidRDefault="005527B1">
      <w:pPr>
        <w:autoSpaceDE w:val="0"/>
        <w:autoSpaceDN w:val="0"/>
        <w:spacing w:before="190" w:after="0" w:line="230" w:lineRule="auto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составлять краткий отзыв о прочитанном произведении по заданному алгоритму;</w:t>
      </w:r>
    </w:p>
    <w:p w14:paraId="62F0C41C" w14:textId="77777777" w:rsidR="00AD232C" w:rsidRPr="005527B1" w:rsidRDefault="005527B1">
      <w:pPr>
        <w:autoSpaceDE w:val="0"/>
        <w:autoSpaceDN w:val="0"/>
        <w:spacing w:before="190" w:after="0" w:line="262" w:lineRule="auto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сочинять тексты, используя аналогии, иллюстрации, придумывать продолжение прочитанного произведения;</w:t>
      </w:r>
    </w:p>
    <w:p w14:paraId="49A04AF3" w14:textId="77777777" w:rsidR="00AD232C" w:rsidRPr="005527B1" w:rsidRDefault="005527B1">
      <w:pPr>
        <w:autoSpaceDE w:val="0"/>
        <w:autoSpaceDN w:val="0"/>
        <w:spacing w:before="190" w:after="0" w:line="262" w:lineRule="auto"/>
        <w:ind w:right="720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256831E2" w14:textId="77777777" w:rsidR="00AD232C" w:rsidRPr="005527B1" w:rsidRDefault="005527B1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книги для самостоятельного чтения с учётом рекомендательного списка,  используя </w:t>
      </w:r>
    </w:p>
    <w:p w14:paraId="294E6A45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328" w:right="702" w:bottom="312" w:left="1086" w:header="720" w:footer="720" w:gutter="0"/>
          <w:cols w:space="720" w:equalWidth="0">
            <w:col w:w="10112" w:space="0"/>
          </w:cols>
          <w:docGrid w:linePitch="360"/>
        </w:sectPr>
      </w:pPr>
    </w:p>
    <w:p w14:paraId="404F9143" w14:textId="77777777" w:rsidR="00AD232C" w:rsidRPr="005527B1" w:rsidRDefault="00AD232C">
      <w:pPr>
        <w:autoSpaceDE w:val="0"/>
        <w:autoSpaceDN w:val="0"/>
        <w:spacing w:after="72" w:line="220" w:lineRule="exact"/>
        <w:rPr>
          <w:lang w:val="ru-RU"/>
        </w:rPr>
      </w:pPr>
    </w:p>
    <w:p w14:paraId="47849A05" w14:textId="77777777" w:rsidR="00AD232C" w:rsidRPr="005527B1" w:rsidRDefault="005527B1">
      <w:pPr>
        <w:autoSpaceDE w:val="0"/>
        <w:autoSpaceDN w:val="0"/>
        <w:spacing w:after="0" w:line="230" w:lineRule="auto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картотеки,  рассказывать о прочитанной книге;</w:t>
      </w:r>
    </w:p>
    <w:p w14:paraId="4515941F" w14:textId="77777777" w:rsidR="00AD232C" w:rsidRPr="005527B1" w:rsidRDefault="005527B1">
      <w:pPr>
        <w:autoSpaceDE w:val="0"/>
        <w:autoSpaceDN w:val="0"/>
        <w:spacing w:before="190" w:after="0" w:line="271" w:lineRule="auto"/>
        <w:rPr>
          <w:lang w:val="ru-RU"/>
        </w:rPr>
      </w:pPr>
      <w:r w:rsidRPr="005527B1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справочную литературу, включая ресурсы сети. Интернет (в условиях контролируемого входа), для получения дополнительной информации в соответствии с учебной задачей.</w:t>
      </w:r>
    </w:p>
    <w:p w14:paraId="67E04F16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92" w:right="898" w:bottom="1440" w:left="1086" w:header="720" w:footer="720" w:gutter="0"/>
          <w:cols w:space="720" w:equalWidth="0">
            <w:col w:w="9916" w:space="0"/>
          </w:cols>
          <w:docGrid w:linePitch="360"/>
        </w:sectPr>
      </w:pPr>
    </w:p>
    <w:p w14:paraId="2346F96D" w14:textId="77777777" w:rsidR="00AD232C" w:rsidRPr="005527B1" w:rsidRDefault="00AD232C">
      <w:pPr>
        <w:autoSpaceDE w:val="0"/>
        <w:autoSpaceDN w:val="0"/>
        <w:spacing w:after="64" w:line="220" w:lineRule="exact"/>
        <w:rPr>
          <w:lang w:val="ru-RU"/>
        </w:rPr>
      </w:pPr>
    </w:p>
    <w:p w14:paraId="74DB9CCB" w14:textId="77777777" w:rsidR="00AD232C" w:rsidRDefault="005527B1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1583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263"/>
        <w:gridCol w:w="850"/>
        <w:gridCol w:w="6529"/>
        <w:gridCol w:w="1551"/>
        <w:gridCol w:w="1945"/>
      </w:tblGrid>
      <w:tr w:rsidR="00F952A2" w14:paraId="7774546F" w14:textId="77777777" w:rsidTr="00F952A2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AFB8D" w14:textId="77777777" w:rsidR="00F952A2" w:rsidRDefault="00F952A2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127F7" w14:textId="77777777" w:rsidR="00F952A2" w:rsidRPr="005527B1" w:rsidRDefault="00F952A2">
            <w:pPr>
              <w:autoSpaceDE w:val="0"/>
              <w:autoSpaceDN w:val="0"/>
              <w:spacing w:before="78" w:after="0" w:line="247" w:lineRule="auto"/>
              <w:ind w:left="72" w:right="468"/>
              <w:jc w:val="both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D6FD1B" w14:textId="20903627" w:rsidR="00F952A2" w:rsidRDefault="00F952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145521D0" w14:textId="77777777" w:rsidR="00F952A2" w:rsidRDefault="00F952A2" w:rsidP="00F952A2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F952A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Дата</w:t>
            </w:r>
          </w:p>
          <w:p w14:paraId="6BB6F771" w14:textId="20FEDFDD" w:rsidR="00F952A2" w:rsidRPr="00F952A2" w:rsidRDefault="00F952A2" w:rsidP="00F952A2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изучения</w:t>
            </w:r>
          </w:p>
        </w:tc>
        <w:tc>
          <w:tcPr>
            <w:tcW w:w="6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B8CE80" w14:textId="62C99DC8" w:rsidR="00F952A2" w:rsidRDefault="00F952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6C83C" w14:textId="77777777" w:rsidR="00F952A2" w:rsidRDefault="00F952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C876E" w14:textId="77777777" w:rsidR="00F952A2" w:rsidRDefault="00F952A2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F952A2" w14:paraId="315F3341" w14:textId="77777777" w:rsidTr="00F952A2">
        <w:trPr>
          <w:trHeight w:hRule="exact" w:val="540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81F7C" w14:textId="77777777" w:rsidR="00F952A2" w:rsidRDefault="00F952A2"/>
        </w:tc>
        <w:tc>
          <w:tcPr>
            <w:tcW w:w="1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A6F3" w14:textId="77777777" w:rsidR="00F952A2" w:rsidRDefault="00F952A2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D7604" w14:textId="77777777" w:rsidR="00F952A2" w:rsidRDefault="00F952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56B11" w14:textId="77777777" w:rsidR="00F952A2" w:rsidRDefault="00F952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24400C" w14:textId="2FBF4C00" w:rsidR="00F952A2" w:rsidRDefault="00F952A2" w:rsidP="00F952A2">
            <w:pPr>
              <w:autoSpaceDE w:val="0"/>
              <w:autoSpaceDN w:val="0"/>
              <w:spacing w:before="78" w:after="0" w:line="245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E94F6F" w14:textId="0382107D" w:rsidR="00F952A2" w:rsidRDefault="00F952A2">
            <w:pPr>
              <w:autoSpaceDE w:val="0"/>
              <w:autoSpaceDN w:val="0"/>
              <w:spacing w:before="78" w:after="0" w:line="245" w:lineRule="auto"/>
              <w:ind w:left="72"/>
            </w:pPr>
          </w:p>
        </w:tc>
        <w:tc>
          <w:tcPr>
            <w:tcW w:w="6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0A26" w14:textId="77777777" w:rsidR="00F952A2" w:rsidRDefault="00F952A2"/>
        </w:tc>
        <w:tc>
          <w:tcPr>
            <w:tcW w:w="1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2FD1" w14:textId="77777777" w:rsidR="00F952A2" w:rsidRDefault="00F952A2"/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40DE" w14:textId="77777777" w:rsidR="00F952A2" w:rsidRDefault="00F952A2"/>
        </w:tc>
      </w:tr>
      <w:tr w:rsidR="00F952A2" w:rsidRPr="005527B1" w14:paraId="5889919C" w14:textId="77777777" w:rsidTr="00F952A2">
        <w:trPr>
          <w:trHeight w:hRule="exact" w:val="64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E1DB5" w14:textId="77777777" w:rsidR="00F952A2" w:rsidRDefault="00F952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6669B" w14:textId="77777777" w:rsidR="00F952A2" w:rsidRPr="005527B1" w:rsidRDefault="00F952A2" w:rsidP="00A56648">
            <w:pPr>
              <w:autoSpaceDE w:val="0"/>
              <w:autoSpaceDN w:val="0"/>
              <w:spacing w:before="78" w:after="0" w:line="245" w:lineRule="auto"/>
              <w:ind w:right="432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 Родине и её истории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9B3332" w14:textId="77777777" w:rsidR="00F952A2" w:rsidRDefault="00F952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7D018" w14:textId="77777777" w:rsidR="00F952A2" w:rsidRDefault="00F952A2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8FBEC" w14:textId="77777777" w:rsidR="00F952A2" w:rsidRDefault="00F952A2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6F4C6" w14:textId="10B9EAFF" w:rsidR="00F952A2" w:rsidRDefault="00F952A2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9116A" w14:textId="77777777" w:rsidR="00F952A2" w:rsidRDefault="00F952A2" w:rsidP="00FB4C8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</w:pP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Учебный диалог: работа с названием темы/раздела: прогнозирование содержания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произведений в этом разделе, установление мотива изучения; </w:t>
            </w:r>
            <w:r w:rsidRPr="0037287A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  <w:t>Формулирование с помощью учителя цели; планирование изменения объекта, ситуации;</w:t>
            </w:r>
          </w:p>
          <w:p w14:paraId="150E0646" w14:textId="77777777" w:rsidR="00F952A2" w:rsidRPr="0037287A" w:rsidRDefault="00F952A2" w:rsidP="00FB4C8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Восприятие на слух поэтических и прозаических произведений, понимание их фактического содержания и ответы на вопросы по содержанию текста, осознание нравственно-этических понятий: любовь к родной стране и земле — на примере произведений о Родине. Например, К. Д. Ушинский «Наше отечество», Ф. Н. Глинка «Москва», М. М. Пришвин «Моя Родина», К. М. Симонов «Родина» (произведение одного-двух авторов по выбору);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Учебный диалог: обсуждение вопроса «С чего начинается Родина?», объяснение своей позиции, сравнение произведений, относящихся к одной теме, но разным жанрам;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Работа с текстом произведения: анализ заголовка, определение темы, выделение главной мысли, осознание идеи текста, нахождение доказательства отражения мыслей и чувств автора;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Упражнение в выразительном чтении, соблюдение интонационного рисунка (пауз, темпа,    ритма, логических ударений) в соответствии с особенностями текста для передачи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эмоционального настроя произведения;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Наблюдение и рассматривание иллюстраций и репродукций картин, соотнесение их сюжета с соответствующими фрагментами текста: озаглавливание;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Обсуждение вопросов, например, «Какие слова из произведения подходят для описания картины?», «Какие слова могли бы стать названием картины?»;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Составление рассказа-описания по иллюстрации или картине: пейзажи А. А. Рылова, И. И.</w:t>
            </w:r>
          </w:p>
          <w:p w14:paraId="56135B28" w14:textId="77777777" w:rsidR="00F952A2" w:rsidRDefault="00F952A2">
            <w:pPr>
              <w:autoSpaceDE w:val="0"/>
              <w:autoSpaceDN w:val="0"/>
              <w:spacing w:before="20" w:after="0" w:line="252" w:lineRule="auto"/>
              <w:ind w:left="72"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Левитана, И. И. Шишкина,В. Д. Поленова (по выбору); </w:t>
            </w:r>
            <w:r w:rsidRPr="0037287A">
              <w:rPr>
                <w:sz w:val="16"/>
                <w:szCs w:val="16"/>
                <w:lang w:val="ru-RU"/>
              </w:rPr>
              <w:br/>
            </w:r>
            <w:r w:rsidRPr="0037287A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Чтение наизусть стихотворения о Родине: С. А. Васильев «Россия» (в сокращении), Т. В. Бокова «Родина», Н. М. Рубцов «Привет, Россия!» (отрывок), З. Н. Александрова «Родина»(по выбору);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книг на тему Родины и её истории;</w:t>
            </w: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3F9D026B" w14:textId="77777777" w:rsidR="00F952A2" w:rsidRPr="005527B1" w:rsidRDefault="00F952A2">
            <w:pPr>
              <w:autoSpaceDE w:val="0"/>
              <w:autoSpaceDN w:val="0"/>
              <w:spacing w:before="20" w:after="0" w:line="252" w:lineRule="auto"/>
              <w:ind w:left="72" w:right="144"/>
              <w:rPr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0572AA80" w14:textId="49EDF4A2" w:rsidR="00F952A2" w:rsidRPr="00526585" w:rsidRDefault="00F952A2" w:rsidP="009C6EDB">
            <w:pPr>
              <w:shd w:val="clear" w:color="auto" w:fill="FFFFFF" w:themeFill="background1"/>
              <w:autoSpaceDE w:val="0"/>
              <w:autoSpaceDN w:val="0"/>
              <w:spacing w:before="78" w:after="0" w:line="254" w:lineRule="auto"/>
              <w:ind w:left="72"/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Текущий контроль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3ABFF" w14:textId="77777777" w:rsidR="00F952A2" w:rsidRDefault="005409C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952A2" w:rsidRPr="000370C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952A2" w:rsidRPr="000370C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952A2" w:rsidRPr="000370C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EA11A7" w14:textId="77777777" w:rsidR="00F952A2" w:rsidRDefault="005409C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CB42078" w14:textId="77777777" w:rsidR="00F952A2" w:rsidRDefault="005409C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54E452D" w14:textId="77777777" w:rsidR="00F952A2" w:rsidRDefault="005409C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6C0C848" w14:textId="77777777" w:rsidR="00F952A2" w:rsidRDefault="005409C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CD05297" w14:textId="77777777" w:rsidR="00F952A2" w:rsidRDefault="00F952A2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1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EFD3BEE" w14:textId="77777777" w:rsidR="00F952A2" w:rsidRDefault="005409C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3F0E177" w14:textId="77777777" w:rsidR="00F952A2" w:rsidRDefault="005409C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B06816C" w14:textId="77777777" w:rsidR="00F952A2" w:rsidRDefault="005409C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39FFB5A" w14:textId="77777777" w:rsidR="00F952A2" w:rsidRDefault="005409C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B7A93EB" w14:textId="77777777" w:rsidR="00F952A2" w:rsidRP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16" w:history="1">
              <w:r w:rsidR="00F952A2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  <w:r w:rsidR="00F952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</w:tbl>
    <w:p w14:paraId="30A3F599" w14:textId="77777777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1D11C5F3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2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DE3CD2C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460"/>
        <w:gridCol w:w="2036"/>
      </w:tblGrid>
      <w:tr w:rsidR="00AD232C" w:rsidRPr="005527B1" w14:paraId="6300B457" w14:textId="77777777" w:rsidTr="00F952A2">
        <w:trPr>
          <w:trHeight w:hRule="exact" w:val="638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2FF48" w14:textId="77777777" w:rsidR="00AD232C" w:rsidRDefault="005527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82F05" w14:textId="77777777" w:rsidR="00AD232C" w:rsidRDefault="005527B1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Фольклор (устное народное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творчество)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09FB2" w14:textId="77777777" w:rsidR="00AD232C" w:rsidRDefault="000A24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B3114" w14:textId="77777777" w:rsidR="00AD232C" w:rsidRPr="000A24C5" w:rsidRDefault="00AD232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695B2" w14:textId="77777777" w:rsidR="004F3D10" w:rsidRPr="000A24C5" w:rsidRDefault="00383F1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A24C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 xml:space="preserve"> </w:t>
            </w:r>
            <w:r w:rsidR="000A24C5" w:rsidRPr="000A24C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9A7CE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75104" w14:textId="77777777" w:rsidR="00FB4C84" w:rsidRDefault="005527B1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мотива изучения;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«Чтение» информации, представленной в схематическом виде, объяснение значения слова</w:t>
            </w:r>
            <w:r w:rsidR="00FB4C8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«фольклор», обобщение представлений о жанрах фольклора малой формы, работа со схемой; </w:t>
            </w:r>
          </w:p>
          <w:p w14:paraId="491BF5B9" w14:textId="77777777" w:rsidR="00FB4C84" w:rsidRDefault="00FB4C84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</w:pPr>
            <w:r w:rsidRPr="0037287A"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  <w:t>Формулирование с помощью учителя цели; планирование изменения объекта, ситуации;</w:t>
            </w:r>
          </w:p>
          <w:p w14:paraId="50AE89EE" w14:textId="77777777" w:rsidR="00AD232C" w:rsidRPr="005527B1" w:rsidRDefault="00E66D20" w:rsidP="00FB4C84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 поставленной задачи чтения;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Выразительное чтение (потешки, считалки, небылицы, скороговорки, пословицы, песни), используя интонацию, паузы, темп, ритм, логические ударения в соответствии с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особенностями текста для передачи эмоционального настроя произведения;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на тему: ценность произведений фольклора, их роль и значение в современной жизни;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вопросов «Какие бывают загадки?», «Появляются ли загадки сейчас? Почему?», чтение загадок и их группировка по темам и видам;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группе (совместная деятельность): сочинение загадок (по аналогии), проведение конкурса на лучшего знатока загадок;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Задания на развитие речи: объяснение значения пословиц народов России, установление тем пословиц, сравнение пословиц на одну тему, упражнения на восстановление текста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пословиц, соотнесение пословиц с текстом произведения (темой и главной мыслью), упражнения на обогащение речи образными словами, пословицами, оценка их значения в устной речи;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о В. И. Дале, знакомство с его книгами: выбор книг В. И. Даля, рассматривание их, чтение пословиц по определённой теме, составление высказывания о культурной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значимости художественной литературы и фольклора с включением в собственную речь пословиц, крылатых выражений и других средств выразительности;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Дифференцированное задание: подготовка сообщений о В. И. Дале, представ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ление его сказок;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FB4C84"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 w:rsid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 w:rsidR="00FB4C8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2DCAA33" w14:textId="77777777" w:rsidR="00A52747" w:rsidRDefault="00A52747" w:rsidP="00DF56DC">
            <w:pPr>
              <w:shd w:val="clear" w:color="auto" w:fill="FFFFFF" w:themeFill="background1"/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Текущий контроль:</w:t>
            </w:r>
          </w:p>
          <w:p w14:paraId="52EE537D" w14:textId="78F4D001" w:rsidR="00DF56DC" w:rsidRDefault="00DF56DC" w:rsidP="00DF56DC">
            <w:pPr>
              <w:shd w:val="clear" w:color="auto" w:fill="FFFFFF" w:themeFill="background1"/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Устный опрос;</w:t>
            </w:r>
          </w:p>
          <w:p w14:paraId="1C05CF0F" w14:textId="77777777" w:rsidR="00DF56DC" w:rsidRDefault="00DF56DC" w:rsidP="00DF56DC">
            <w:pPr>
              <w:shd w:val="clear" w:color="auto" w:fill="FFFFFF" w:themeFill="background1"/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Диагностическая работа;</w:t>
            </w:r>
          </w:p>
          <w:p w14:paraId="25E53477" w14:textId="77777777" w:rsidR="00DF56DC" w:rsidRDefault="00DF56DC" w:rsidP="00DF56DC">
            <w:pPr>
              <w:shd w:val="clear" w:color="auto" w:fill="FFFFFF" w:themeFill="background1"/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Письменный опрос;</w:t>
            </w:r>
          </w:p>
          <w:p w14:paraId="651A6DAE" w14:textId="34FE36C2" w:rsidR="00AD232C" w:rsidRPr="00383F1F" w:rsidRDefault="00DF56DC" w:rsidP="00DF56DC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Практическая работа;</w:t>
            </w:r>
            <w:r w:rsidRPr="00E66D20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br/>
            </w:r>
            <w:r w:rsidRPr="00E66D20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Самооценка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с использованием «Оценочного листа»..</w:t>
            </w:r>
            <w:r w:rsidR="000370CE" w:rsidRPr="00E66D20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br/>
            </w:r>
            <w:r w:rsidR="00891C7A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E8BBF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7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773E890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4ADD5C6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BEED158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3E1CA39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817E1D1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22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73F0B74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8A75CFF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7A78637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0D4D52E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6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0032074" w14:textId="77777777" w:rsidR="00AD232C" w:rsidRP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27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2D136245" w14:textId="467A5FD6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5BADC3C9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43CE43D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460"/>
        <w:gridCol w:w="2036"/>
      </w:tblGrid>
      <w:tr w:rsidR="00AD232C" w:rsidRPr="005527B1" w14:paraId="61C0CAB0" w14:textId="77777777" w:rsidTr="00F952A2">
        <w:trPr>
          <w:trHeight w:hRule="exact" w:val="7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CD96B" w14:textId="77777777" w:rsidR="00AD232C" w:rsidRDefault="005527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DAEDE" w14:textId="77777777" w:rsidR="00AD232C" w:rsidRDefault="005527B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Творчество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А.С.Пушкина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A620E" w14:textId="77777777" w:rsidR="00AD232C" w:rsidRPr="008F3042" w:rsidRDefault="000A24C5" w:rsidP="008F3042">
            <w:pPr>
              <w:autoSpaceDE w:val="0"/>
              <w:autoSpaceDN w:val="0"/>
              <w:spacing w:before="7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059AC" w14:textId="77777777" w:rsidR="00AD232C" w:rsidRDefault="00AD232C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D0A3A" w14:textId="77777777" w:rsidR="00AD232C" w:rsidRDefault="00AD232C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E4A35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1A5E6" w14:textId="77777777" w:rsidR="00B60D5E" w:rsidRDefault="005527B1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49F64FCE" w14:textId="77777777" w:rsidR="00AD232C" w:rsidRPr="00B60D5E" w:rsidRDefault="00E66D20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стихотворных произведений А. С. Пушкина, обсуждение эмоционального состояния при восприятии описанных картин природы, ответ на вопрос «Какое настроение вызывает произведение? Почему?» На примере отрывков из романа</w:t>
            </w:r>
            <w:r w:rsidR="00B60D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«Евгений Онегин»: «В тот год осенняя погода…», «Опрятней модного паркета…»;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незнакомого слова в словаре;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Выразительное чтение и чтение наизусть лирических произведений с интонационным выделением знаков препинания, с соблюдением орфоэпических и пунктуационных норм; Слушание и чтение произведения А. С. Пушкина «Сказка о царе Салтане, о сыне его славном и могучем богатыре князе Гвидоне Салтановиче и о прекрасной царевне Лебеди», удержание в памяти последовательности событий сказки, обсуждение сюжета;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(изучающее и поисковое выборочное чтение): анализ сюжета, повтор как основа изменения сюжета, характеристика героев (положительные или отрицательные, портрет), описание чудес в сказке;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составление словесных портретов главных героев с использованием текста сказки;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заполнение таблицы на основе сравнения сказок, сходных по сюжету (А. С. Пушкин «Сказка о царе Салтане, о сыне его славном и могучем богатыре князе Гвидоне Салтановиче и о прекрасной царевне Лебеди» и русская народная сказка «Царевич Нехитёр-Немудёр»): сюжеты, герои, чудеса и превращения;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Рассматривание репродукций картин И. Я. Билибина к сказке А. С. Пушкина, поиск эпизода сказки, который иллюстрирует картина;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составление устного или письменного высказывания (не менее 8 предложений) на тему «Моё любимое произведение А. С. Пушкина»;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на тему «Книги А. С. Пушкина», написание краткого отзыва о самостоятельно прочитанном произведении по заданному образцу;</w:t>
            </w:r>
          </w:p>
          <w:p w14:paraId="09607738" w14:textId="77777777" w:rsidR="00FB4C84" w:rsidRPr="005527B1" w:rsidRDefault="00FB4C84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A499A" w14:textId="77777777" w:rsidR="00AD232C" w:rsidRPr="00E66D20" w:rsidRDefault="00DF56DC" w:rsidP="00205DC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Текущий контроль</w:t>
            </w:r>
            <w:r w:rsidR="00526585" w:rsidRPr="00E66D20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br/>
            </w:r>
            <w:r w:rsidR="00526585" w:rsidRPr="00E66D20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683DE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0ADBD35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44060EA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4D2AF80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1A387B6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99A0C2A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33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5D15FD4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C56272E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029B70C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6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B602F10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7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3FA3B45" w14:textId="77777777" w:rsidR="00AD232C" w:rsidRP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3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AD232C" w:rsidRPr="005527B1" w14:paraId="6AE868BF" w14:textId="77777777" w:rsidTr="00F952A2">
        <w:trPr>
          <w:trHeight w:hRule="exact" w:val="51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CAF42" w14:textId="77777777" w:rsidR="00AD232C" w:rsidRDefault="005527B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1.4.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C5158" w14:textId="77777777" w:rsidR="00AD232C" w:rsidRDefault="005527B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Творчество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И.А.Крылова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952B2" w14:textId="77777777" w:rsidR="00AD232C" w:rsidRDefault="000A24C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63334" w14:textId="77777777" w:rsidR="00AD232C" w:rsidRDefault="00AD232C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74919" w14:textId="77777777" w:rsidR="00AD232C" w:rsidRDefault="00AD232C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2C43FC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8F6C8" w14:textId="77777777" w:rsidR="00FB4C84" w:rsidRDefault="005527B1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7A60477F" w14:textId="77777777" w:rsidR="00FB4C84" w:rsidRPr="00B60D5E" w:rsidRDefault="00FB4C84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 w:rsid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="00E66D20"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 поставленной задачи чтения;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басен И. А. Крылова (не менее двух, например: «Мартышка и Очки», «Ворона и Лисица», «Слон и Моська»</w:t>
            </w:r>
            <w:r w:rsidR="00E66D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,«Чиж и Голубь», «Лисица и Виноград», «Кукушка и Петух» (по выбору), подготовка ответа на вопрос «Какое качество высмеивает автор?»;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сюжета басни, осознание нравственно-этических понятий: лесть, похвала, глупость;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Работаем с текстом произведения: характеристика героя (положительный или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отрицательный), поиск в тексте морали (поучения) и крылатых выражений;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прочитанных басен: тема, герои, мораль;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«Вспомни и назови»: поиск басен по названным героям;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знакомство с историей возникновения басен, чтение басен Эзопа (например, «Лисица и виноград», «Ворон и лисица»), работа с таблицей;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группе: разыгрывание небольших диалогов с выражением настроения героев, инсценирование басен;</w:t>
            </w: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5AA3C21B" w14:textId="77777777" w:rsidR="00AD232C" w:rsidRPr="005527B1" w:rsidRDefault="00FB4C84" w:rsidP="00FB4C84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5A6019" w14:textId="77777777" w:rsidR="00AD232C" w:rsidRPr="00E66D20" w:rsidRDefault="00DF56DC" w:rsidP="00DF56DC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Текущий контроль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57433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4E7AF8E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746AB0F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D1D3B6F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57DFB1F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D17C061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44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33C4DA4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B7B3E8F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6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21BAD59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7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AD5E80D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B3427D2" w14:textId="77777777" w:rsidR="00AD232C" w:rsidRPr="005527B1" w:rsidRDefault="005409C8" w:rsidP="005527B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hyperlink r:id="rId4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71074FD6" w14:textId="77777777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408EA6AC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4" w:right="640" w:bottom="98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B9CFDE9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318"/>
        <w:gridCol w:w="2178"/>
      </w:tblGrid>
      <w:tr w:rsidR="00AD232C" w:rsidRPr="005527B1" w14:paraId="375E9C4D" w14:textId="77777777" w:rsidTr="00F952A2">
        <w:trPr>
          <w:trHeight w:hRule="exact" w:val="7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59CED" w14:textId="77777777" w:rsidR="00AD232C" w:rsidRDefault="005527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1FC4E" w14:textId="77777777" w:rsidR="00AD232C" w:rsidRPr="005527B1" w:rsidRDefault="005527B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Картины природы в произведениях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поэтов и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писателей Х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I</w:t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8E566" w14:textId="77777777" w:rsidR="00AD232C" w:rsidRDefault="00891C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54237" w14:textId="77777777" w:rsidR="00AD232C" w:rsidRDefault="00AD232C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9E863" w14:textId="77777777" w:rsidR="00AD232C" w:rsidRDefault="00AD232C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4DE7A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7D739" w14:textId="77777777" w:rsidR="00E66D20" w:rsidRDefault="005527B1" w:rsidP="00E66D2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08286493" w14:textId="77777777" w:rsidR="00B60D5E" w:rsidRDefault="00B60D5E" w:rsidP="00E66D2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</w:p>
          <w:p w14:paraId="10A71E17" w14:textId="77777777" w:rsidR="00AD232C" w:rsidRPr="00E66D20" w:rsidRDefault="005527B1" w:rsidP="00E66D2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лирических произведений, обсуждение эмоционального состояние при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восприятии описанных картин природы, ответ на вопрос «Какое чувство создаёт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произведение? Почему?» На примере стихотворений Ф. И. Тютчева «Листья»,</w:t>
            </w:r>
            <w:r w:rsidR="00B60D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«Весенняя гроза», «Есть в осени первоначальной…», «В небе тают облака», А. А. Фета «Осень»,</w:t>
            </w:r>
            <w:r w:rsidR="00B60D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«Мама! Глянь-ка из окошка…», «Кот поёт, глаза прищуря…», И. С. Никитина «Встреча зимы», Н. А. Некрасова «Не ветер бушует над бором…»,«Славная осень! Здоровый, ядрёный…», «Однажды в студёную зимнюю пору…», А. Н. Майкова «Осень», «Весна», И.</w:t>
            </w:r>
          </w:p>
          <w:p w14:paraId="763A2527" w14:textId="77777777" w:rsidR="00AD232C" w:rsidRPr="005527B1" w:rsidRDefault="005527B1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С. Никитина «Утро», И. З. Сурикова «Детство» (не менее пяти авторов по выбору);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отличия лирического произведения от прозаического; 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незнакомого слова в словаре, поиск олицетворения, характеристика звукописи, определение вида строф;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лирических произведений по теме, созданию настроения, подбор синонимов к заданным словам, анализ поэтических выражений и обоснование выбора автора;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Рассматривание репродукций картин и подбор к ним соответствующих стихотворных строк.</w:t>
            </w:r>
          </w:p>
          <w:p w14:paraId="2FB05057" w14:textId="77777777" w:rsidR="00E66D20" w:rsidRPr="00E66D20" w:rsidRDefault="005527B1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Например, картины К. Ф. Юона</w:t>
            </w:r>
            <w:r w:rsidR="00E66D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«Мартовское солнце», И. И. Шишкина «Зима в лесу»</w:t>
            </w:r>
            <w:r w:rsidR="00E66D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,«Дождь в дубовом лесу»;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Выразительное чтение вслух и наизусть с сохранением интонационного рисунка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</w:p>
          <w:p w14:paraId="1A06E729" w14:textId="77777777" w:rsidR="00AD232C" w:rsidRDefault="00E66D20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ия текста на слух;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восстановление «деформированного» поэтического текста; Работа в группах: сопоставление репродукций картин, лирических и музыкальных произведений по средствам выразительности. Например, </w:t>
            </w:r>
            <w:r w:rsidR="00A21AF7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картина И. И. Шишкина «На севере диком» и стихотворение М. Ю. Лермонтова «На севере диком стоит одиноко…»;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воссоздание в воображении описанных в стихотворении картин; Составление выставки книг на тему «Картины природы в произведениях поэтов Х</w:t>
            </w:r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 века»;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  <w:p w14:paraId="15DEC34C" w14:textId="77777777" w:rsidR="00E66D20" w:rsidRPr="005527B1" w:rsidRDefault="00E66D20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D2EE4" w14:textId="3E8C2AD2" w:rsidR="00395D05" w:rsidRDefault="00DF56DC" w:rsidP="00205DC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Текущий контроль</w:t>
            </w:r>
            <w:r w:rsidR="00A5274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:</w:t>
            </w:r>
          </w:p>
          <w:p w14:paraId="1DF70551" w14:textId="7023624F" w:rsidR="00AD232C" w:rsidRPr="00E66D20" w:rsidRDefault="00395D05" w:rsidP="00205DC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опрос.</w:t>
            </w:r>
            <w:r w:rsidR="00526585" w:rsidRPr="00E66D20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br/>
            </w:r>
            <w:r w:rsidR="00BB7388" w:rsidRPr="00E66D20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3AB93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429F441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88C30E4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53C550C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6978C5F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EF0D846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55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8A5E55F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6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F5D55BE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7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AAF009D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B74F6A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16E812D" w14:textId="77777777" w:rsidR="00AD232C" w:rsidRP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6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439F00AD" w14:textId="24DCC05D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45E9CA5C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504F946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238"/>
        <w:gridCol w:w="2258"/>
      </w:tblGrid>
      <w:tr w:rsidR="00AD232C" w:rsidRPr="005527B1" w14:paraId="24AE4FFC" w14:textId="77777777" w:rsidTr="006D76DB">
        <w:trPr>
          <w:trHeight w:hRule="exact" w:val="738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BC1B5" w14:textId="77777777" w:rsidR="00AD232C" w:rsidRDefault="005527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2F6F8" w14:textId="77777777" w:rsidR="00AD232C" w:rsidRDefault="005527B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Творчество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Л.Н.Толстого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98D78" w14:textId="77777777" w:rsidR="00AD232C" w:rsidRDefault="000A24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4F45B" w14:textId="77777777" w:rsidR="00AD232C" w:rsidRDefault="00AD232C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F3700" w14:textId="77777777" w:rsidR="00AD232C" w:rsidRDefault="00AD232C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DE314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D3548" w14:textId="77777777" w:rsidR="00B60D5E" w:rsidRDefault="005527B1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39E1DBC8" w14:textId="77777777" w:rsidR="00B60D5E" w:rsidRPr="00B60D5E" w:rsidRDefault="00B60D5E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 поставленной задачи чтения;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и чтение произведений Л. Н. Толстого: рассказы «Акула», «Лебеди», «Зайцы»,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«Какая бывает роса на траве»,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«Куда девается вода из моря?», быль «Прыжок», «Лев и собачка», сказка «Ореховая ветка», басня «Белка и волк» и др.(не менее трёх произведений по выбору);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темы и главной мысли произведений, определение признаков жанра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(литературная сказка, рассказ, басня), характеристика героев с использованием текста; 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композицией произведения: определение завязки, кульминации, развязки;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содержания произведения, используя разные типы речи (повествование, описание, рассуждение) с учётом специфики художественного, научно-познавательного и учебного текстов;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рассказов (художественный и научно-познавательный), тема, главная мысль, события, герои;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схемой: «чтение» информации, представленной в схематическом виде, обобщение представлений о произведениях Л. Н. Толстого, выполнение задания «Вспомните и назовите произведения»;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сформированности специальных читательских умений; </w:t>
            </w:r>
          </w:p>
          <w:p w14:paraId="28B94C38" w14:textId="77777777" w:rsidR="00AD232C" w:rsidRDefault="00B60D5E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ия текста на слух;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составление устного или письменного высказывания (не менее 8 предложений) на тему «Моё любимое произведение Л. Н. Толстого»;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на тему «Книги Л. Н. Толстого»;</w:t>
            </w:r>
          </w:p>
          <w:p w14:paraId="67ADBB89" w14:textId="77777777" w:rsidR="00B60D5E" w:rsidRPr="00B60D5E" w:rsidRDefault="00B60D5E" w:rsidP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B2D0A3E" w14:textId="77777777" w:rsidR="00A52747" w:rsidRDefault="00DF56DC" w:rsidP="00DF56DC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Текущий </w:t>
            </w:r>
            <w:r w:rsidR="00A5274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контроль:</w:t>
            </w:r>
          </w:p>
          <w:p w14:paraId="0F0063A5" w14:textId="15299CA9" w:rsidR="00395D05" w:rsidRPr="00A52747" w:rsidRDefault="00395D05" w:rsidP="00DF56DC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опрос..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B617F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2D81395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6744226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1A91EF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75D4768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089227F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66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7FD2113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7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4EAC5EC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DB7B77C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C071E90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82C4060" w14:textId="77777777" w:rsidR="00AD232C" w:rsidRP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7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AD232C" w:rsidRPr="005527B1" w14:paraId="13067F93" w14:textId="77777777" w:rsidTr="00B60D5E">
        <w:trPr>
          <w:trHeight w:hRule="exact" w:val="638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F375C" w14:textId="09EEF1F9" w:rsidR="00AD232C" w:rsidRDefault="005527B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1.7.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3BA2D4" w14:textId="77777777" w:rsidR="00AD232C" w:rsidRDefault="005527B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Литературная сказка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E29A20" w14:textId="77777777" w:rsidR="00AD232C" w:rsidRDefault="004B7EF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F81CF" w14:textId="532550EE" w:rsidR="00AD232C" w:rsidRPr="004B7EFC" w:rsidRDefault="00AD232C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3C747" w14:textId="77777777" w:rsidR="004F3D10" w:rsidRPr="000A24C5" w:rsidRDefault="000A24C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0C9FC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17E32" w14:textId="77777777" w:rsidR="00B60D5E" w:rsidRDefault="005527B1" w:rsidP="00B60D5E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5B43201A" w14:textId="77777777" w:rsidR="00AD232C" w:rsidRPr="00B60D5E" w:rsidRDefault="00B60D5E" w:rsidP="00B60D5E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и чтение литературных сказок (не менее двух). Например, произведения Д. Н.</w:t>
            </w:r>
          </w:p>
          <w:p w14:paraId="39335A6A" w14:textId="77777777" w:rsidR="00B60D5E" w:rsidRDefault="005527B1" w:rsidP="00B60D5E">
            <w:pPr>
              <w:autoSpaceDE w:val="0"/>
              <w:autoSpaceDN w:val="0"/>
              <w:spacing w:before="18" w:after="0" w:line="250" w:lineRule="auto"/>
              <w:ind w:left="72" w:right="444"/>
              <w:jc w:val="both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Мамина-Сибиряка «Сказка про храброго зайца — длинные уши, косые глаза, короткий хвост», «Сказка про Воробья Воробеича, Ерша Ершовича и весёлого трубочиста Яшу»,«Серая шейка», «Умнее всех», И. С. Соколова-Микитова «Листопадничек», В. Ф.Одоевского «Мороз Иванович», В. М. Гаршина «Лягушка-путешественница»;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сравнение героев по аналогии или по контрасту, оценка поступков героев; </w:t>
            </w:r>
          </w:p>
          <w:p w14:paraId="02206D9A" w14:textId="77777777" w:rsidR="00AD232C" w:rsidRPr="00B60D5E" w:rsidRDefault="00B60D5E" w:rsidP="00B60D5E">
            <w:pPr>
              <w:autoSpaceDE w:val="0"/>
              <w:autoSpaceDN w:val="0"/>
              <w:spacing w:before="18" w:after="0" w:line="250" w:lineRule="auto"/>
              <w:ind w:left="72" w:right="444"/>
              <w:jc w:val="both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ия текста на слух;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отношения автора к героям, поступкам, описанным в сказках; 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вопросного плана текста с выделением эпизодов, смысловых частей;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произведения выборочно;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чтение диалогов по ролям;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Выбор книги для самостоятельного чтения с учётом рекомендательного списка, написание аннотации к самостоятельно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прочитанному произведению;</w:t>
            </w:r>
          </w:p>
          <w:p w14:paraId="31195F4C" w14:textId="77777777" w:rsidR="00B60D5E" w:rsidRPr="005527B1" w:rsidRDefault="00B60D5E">
            <w:pPr>
              <w:autoSpaceDE w:val="0"/>
              <w:autoSpaceDN w:val="0"/>
              <w:spacing w:before="18" w:after="0" w:line="254" w:lineRule="auto"/>
              <w:ind w:left="72"/>
              <w:rPr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569C2D9" w14:textId="12CECF6A" w:rsidR="00AD232C" w:rsidRDefault="00A52747" w:rsidP="00205DC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Текущий контроль: </w:t>
            </w:r>
          </w:p>
          <w:p w14:paraId="3564E051" w14:textId="77777777" w:rsidR="00DF56DC" w:rsidRPr="00205DCE" w:rsidRDefault="00DF56DC" w:rsidP="00205DC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Письменный опрос.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E42F6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A5BD8C5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097CBB8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A6F16A0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2C3EE97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6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1A4D114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77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AF5A4EA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CC464C6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55AD504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8AAA474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73B57F" w14:textId="77777777" w:rsidR="00AD232C" w:rsidRPr="005527B1" w:rsidRDefault="005409C8" w:rsidP="005527B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hyperlink r:id="rId8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7B58EF98" w14:textId="77777777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1DECA3D4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4" w:right="640" w:bottom="78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A55B2CA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238"/>
        <w:gridCol w:w="2258"/>
      </w:tblGrid>
      <w:tr w:rsidR="00AD232C" w:rsidRPr="005527B1" w14:paraId="0F172354" w14:textId="77777777" w:rsidTr="00B60D5E">
        <w:trPr>
          <w:trHeight w:hRule="exact" w:val="738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8C0C1" w14:textId="77777777" w:rsidR="00AD232C" w:rsidRDefault="005527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C78FFF" w14:textId="77777777" w:rsidR="00AD232C" w:rsidRPr="005527B1" w:rsidRDefault="005527B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Картины природы в произведениях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поэтов и писателей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XX</w:t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BE1FB" w14:textId="77777777" w:rsidR="00AD232C" w:rsidRDefault="000A24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94ACD" w14:textId="77777777" w:rsidR="00AD232C" w:rsidRDefault="00AD232C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77489" w14:textId="77777777" w:rsidR="00AD232C" w:rsidRDefault="000A24C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E9259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12D5C" w14:textId="77777777" w:rsidR="00B60D5E" w:rsidRDefault="005527B1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мотива изучения и цели</w:t>
            </w:r>
            <w:r w:rsidR="00B60D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чтения, ответ на вопрос «На какой вопрос хочу получить ответ, читая произведение?»; </w:t>
            </w:r>
          </w:p>
          <w:p w14:paraId="3EC5F1C5" w14:textId="77777777" w:rsidR="00B60D5E" w:rsidRDefault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художественных произведений, обсуждение эмоционального состояния при восприятии описанных картин природы (пейзажа), ответ на вопрос «Какое чувство создаёт произведение? Почему?». На примере произведений И. А. Бунина</w:t>
            </w:r>
            <w:r w:rsidR="003C2C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«Первый снег», «Полевые цветы», А. П. Чехова «Степь» (отрывок), А. А. Блока «Ворона», «Сны», К. Д. Бальмонта</w:t>
            </w:r>
            <w:r w:rsidR="003C2C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«Снежинка», «Золотое слово», С. А. Есенина «Нивы сжаты, рощи голы», «Черёмуха», «С добрый утром!», «Берёза», Саши Чёрного «Летом», С. Я. Маршака «Гроза днём», «В лесу над росистой поляной», «Ландыш» (по выбору);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отличия лирического произведения от эпического;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незнакомого слова в словаре, поиск олицетворения, характеристика звукописи, определение вида строф;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сравнение лирических произведений по теме, созданию настроения, подбор синонимов к заданным словам,</w:t>
            </w:r>
            <w:r w:rsidR="003C2C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поэтических выражений и обоснование выбора автора;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Рассматривание репродукций картин и подбор к ним соответствующих стихотворных строк. Например, картины В. Д. Поленова «Первый снег», А. К. Саврасова «Зима», «Сосновый бор на берегу реки», И. Э. Грабаря «Зимнее утро»,</w:t>
            </w:r>
            <w:r w:rsidR="003C2C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«Февральская лазурь», В. И. Сурикова</w:t>
            </w:r>
            <w:r w:rsidR="003C2C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«Взятие снежного городка» и др.;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составление устного рассказа по иллюстрации (репродукции картины); Выразительное чтение вслух и наизусть с сохранением интонационного рисунка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</w:p>
          <w:p w14:paraId="4AD8FA1E" w14:textId="77777777" w:rsidR="00AD232C" w:rsidRDefault="00B60D5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ия текста на слух;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воссоздание в воображении описанных в стихотворении картин; Дифференцированная работа: составление устного или письменного высказывания (не менее 8 предложений) на тему «Моё любимое произведение о природе»;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книг на тему «Природа в произведениях поэтов»;</w:t>
            </w:r>
          </w:p>
          <w:p w14:paraId="01002BCA" w14:textId="77777777" w:rsidR="00B60D5E" w:rsidRPr="005527B1" w:rsidRDefault="00B60D5E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9CA485" w14:textId="1E44CE85" w:rsidR="00AD232C" w:rsidRDefault="005659AD" w:rsidP="00BB738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Текущий контроль:</w:t>
            </w:r>
          </w:p>
          <w:p w14:paraId="660C3EAE" w14:textId="7ECD9896" w:rsidR="00395D05" w:rsidRDefault="00395D05" w:rsidP="00BB738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опрос;</w:t>
            </w:r>
          </w:p>
          <w:p w14:paraId="7E5560E7" w14:textId="2C73713C" w:rsidR="00F97DE1" w:rsidRDefault="00F97DE1" w:rsidP="00BB738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Тестирование;</w:t>
            </w:r>
          </w:p>
          <w:p w14:paraId="5A606EBD" w14:textId="77777777" w:rsidR="00DF56DC" w:rsidRDefault="00DF56DC" w:rsidP="00BB738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Практическая работа;</w:t>
            </w:r>
          </w:p>
          <w:p w14:paraId="408527BF" w14:textId="77777777" w:rsidR="00DF56DC" w:rsidRPr="00B60D5E" w:rsidRDefault="00DF56DC" w:rsidP="00BB738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Самооценка с использованием «Оценочного листа».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52911E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D9617B9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218D64B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DE1DD07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6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CE93108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7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90AD16E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88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F113469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2149CFB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BD6EDF9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F744A6B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B57B713" w14:textId="77777777" w:rsidR="00AD232C" w:rsidRP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9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05B315AD" w14:textId="77777777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42533E40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E880421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238"/>
        <w:gridCol w:w="2258"/>
      </w:tblGrid>
      <w:tr w:rsidR="00AD232C" w:rsidRPr="005527B1" w14:paraId="4CB11005" w14:textId="77777777" w:rsidTr="00CF492B">
        <w:trPr>
          <w:trHeight w:hRule="exact" w:val="66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32887" w14:textId="77777777" w:rsidR="00AD232C" w:rsidRDefault="005527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0681E8" w14:textId="77777777" w:rsidR="00AD232C" w:rsidRPr="005527B1" w:rsidRDefault="005527B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Произведения о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взаимоотношениях человека и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животных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28A54" w14:textId="77777777" w:rsidR="00AD232C" w:rsidRDefault="00572E1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1ABAE" w14:textId="77777777" w:rsidR="00AD232C" w:rsidRDefault="00AD232C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41305" w14:textId="77777777" w:rsidR="004F3D10" w:rsidRPr="004F3D10" w:rsidRDefault="004F3D1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EA745D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F13EA" w14:textId="77777777" w:rsidR="00B60D5E" w:rsidRDefault="005527B1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цели чтения, выбор формы чтения (вслух или про себя (молча), удерживание учебной задачи</w:t>
            </w:r>
            <w:r w:rsidR="00CF49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ответ на вопрос «На какой вопрос хочу получить ответ, читая произведение?»; </w:t>
            </w:r>
          </w:p>
          <w:p w14:paraId="092BC2DD" w14:textId="77777777" w:rsidR="00AD232C" w:rsidRDefault="00B60D5E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вслух и про себя (молча) рассказов К. Г. Паустовского «Заячьи лапы», «Барсучий нос», </w:t>
            </w:r>
            <w:r w:rsidR="004009B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«Растрепанный воробей»,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«Кот-ворюга», Д. Н. Мамина-Сибиряка «Приёмыш», А. И. Куприна «Барбос и Жулька», «Слон», М. М. Пришвина «Выскочка», «Жаркий час»,</w:t>
            </w:r>
            <w:r w:rsidR="004009B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Б. С. Житкова «Про обезьянку», </w:t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стихотворений А. Л. Барто, Саши Чёрного и других писателей и поэтов; Обсуждение темы и главной мысли произведений (по выбору), определение признаков жанра (стихотворение, рассказ);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средства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составлении вопросов к произведению;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композицией произведения: определение завязки, кульминации, развязки; Пересказ содержания произведения от лица героя с изменением лица рассказчика;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рассказов (тема, главная мысль, герои);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сформированности специальных читательских умений;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Дифференцированная работа: составление рассказа от имени одного из героев-животных; Составление выставки книг (тема дружбы человека и животного), рассказ о любимой книге на эту тему;</w:t>
            </w:r>
          </w:p>
          <w:p w14:paraId="6EDF5D5E" w14:textId="77777777" w:rsidR="00B60D5E" w:rsidRPr="005527B1" w:rsidRDefault="00B60D5E">
            <w:pPr>
              <w:autoSpaceDE w:val="0"/>
              <w:autoSpaceDN w:val="0"/>
              <w:spacing w:before="78" w:after="0" w:line="257" w:lineRule="auto"/>
              <w:ind w:left="72" w:right="144"/>
              <w:rPr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6855D38" w14:textId="550B1F50" w:rsidR="00AD232C" w:rsidRDefault="00DF56DC" w:rsidP="00D15A0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Текущий </w:t>
            </w:r>
            <w:r w:rsidR="00A5274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контроль:</w:t>
            </w:r>
          </w:p>
          <w:p w14:paraId="0A0DCB20" w14:textId="5FE88D0C" w:rsidR="00395D05" w:rsidRPr="00D15A00" w:rsidRDefault="00395D05" w:rsidP="00D15A0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опрос.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6345C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0838DEF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1E8BB81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6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86E07BF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7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02C19F5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6EC9150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99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C8F8493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0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8DDE56E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3B76143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D1B18EF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398819C" w14:textId="77777777" w:rsidR="00AD232C" w:rsidRP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10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3FC05B32" w14:textId="5556041C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51775CAA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B2AB4E1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238"/>
        <w:gridCol w:w="2258"/>
      </w:tblGrid>
      <w:tr w:rsidR="00AD232C" w:rsidRPr="005527B1" w14:paraId="10694819" w14:textId="77777777" w:rsidTr="00CF492B">
        <w:trPr>
          <w:trHeight w:hRule="exact" w:val="82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A14BF" w14:textId="77777777" w:rsidR="00AD232C" w:rsidRDefault="005527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AACAB6" w14:textId="77777777" w:rsidR="00AD232C" w:rsidRDefault="005527B1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Произведения о детях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F9477" w14:textId="77777777" w:rsidR="00AD232C" w:rsidRPr="000A24C5" w:rsidRDefault="000A24C5" w:rsidP="000A24C5">
            <w:pPr>
              <w:autoSpaceDE w:val="0"/>
              <w:autoSpaceDN w:val="0"/>
              <w:spacing w:before="7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F65BC" w14:textId="77777777" w:rsidR="00AD232C" w:rsidRDefault="00AD232C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EA23C" w14:textId="77777777" w:rsidR="004F3D10" w:rsidRPr="008128AA" w:rsidRDefault="00911FBD" w:rsidP="008128AA">
            <w:pPr>
              <w:autoSpaceDE w:val="0"/>
              <w:autoSpaceDN w:val="0"/>
              <w:spacing w:before="7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28F79" w14:textId="77777777" w:rsidR="00AD232C" w:rsidRDefault="00AD232C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6C6DB" w14:textId="77777777" w:rsidR="00CF492B" w:rsidRDefault="005527B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цели чтения, выбор формы чтения (вслух или про себя (молча), удерживание учебной задачии ответ на вопрос «На какой вопрос хочу получить ответ, читая произведение?», обсуждение событий из истории страны: жизнь крестьянских детей, нелёгкие судьбы детей в период войны; </w:t>
            </w:r>
          </w:p>
          <w:p w14:paraId="67F7BEB6" w14:textId="77777777" w:rsidR="00AD232C" w:rsidRPr="005527B1" w:rsidRDefault="00CF492B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="005527B1" w:rsidRPr="005527B1">
              <w:rPr>
                <w:lang w:val="ru-RU"/>
              </w:rPr>
              <w:br/>
            </w:r>
            <w:r w:rsidR="005527B1"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вслух и про себя (молча) произведений о жизни детей в разное время (по выбору не менее двух-трёх авторов):А. П. Чехов «Ванька», В. Г. Короленко «Слепой музыкант», М.</w:t>
            </w:r>
          </w:p>
          <w:p w14:paraId="265C2F66" w14:textId="77777777" w:rsidR="00CF492B" w:rsidRDefault="005527B1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Горький «Пепе», Л. Пантелеев «Честное слово», «На ялике», Л. А. Кассиль «Алексей Андреевич», А. П. Гайдар «Горячий камень», «Тимур и его команда», Н. Н. Носов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«Огурцы», Е. А. Пермяк «Дедушкин характер», В. Ф. Панова «Серёжа», С. В. Михалков«Данила Кузьмич», А. И. Мусатов «Оружие», И. Никулина «Бабушкин кактус» и др.; </w:t>
            </w:r>
          </w:p>
          <w:p w14:paraId="39932962" w14:textId="77777777" w:rsidR="00CF492B" w:rsidRDefault="00CF492B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ия текста на слух;</w:t>
            </w:r>
          </w:p>
          <w:p w14:paraId="5DA75976" w14:textId="77777777" w:rsidR="00AD232C" w:rsidRDefault="005527B1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проблем: нелёгкая, тяжёлая жизнь крестьянских детей, на войне ребёнок становится раньше времени взрослым, понимание нравственно-этического смысла понятий «ответственность», «совесть», «честность», «долг», «смелость», ответ на вопрос «Какие качества мы ценим в людях?» (с примерами из текста произведений); Работа с текстом произведения: составление портретной характеристики персонажей с приведением примеров из текста, нахождение в тексте средств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героев, определение авторского отношения к героям;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заголовка;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составлении вопросов к произведению;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частей, определение завязки, кульминации, развязки (композиция произведения);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составление цитатного плана, оценка совместной деятельности;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в выразительном чтении небольших эпизодов с соблюдением орфоэпических и интонационных норм при чтении вслух;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произведения от лица героя или от третьего лица;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составление рассказа от имени одного из героев;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группе: выбор книги по теме «Дети на войне», представление самостоятельно прочитанного произведения и выбранной книги с использованием аппарата издания (обложка, оглавление, аннотация, предисловие, иллюстрации, сноски, примечания);</w:t>
            </w:r>
          </w:p>
          <w:p w14:paraId="781FDAEE" w14:textId="77777777" w:rsidR="00CF492B" w:rsidRDefault="00CF492B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  <w:p w14:paraId="791EDF35" w14:textId="77777777" w:rsidR="00CF492B" w:rsidRPr="005527B1" w:rsidRDefault="00CF492B">
            <w:pPr>
              <w:autoSpaceDE w:val="0"/>
              <w:autoSpaceDN w:val="0"/>
              <w:spacing w:before="20" w:after="0" w:line="257" w:lineRule="auto"/>
              <w:ind w:left="72"/>
              <w:rPr>
                <w:lang w:val="ru-RU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6817019" w14:textId="420AD0B0" w:rsidR="00AD232C" w:rsidRDefault="00DF56DC" w:rsidP="00D15A0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Текущий </w:t>
            </w:r>
            <w:r w:rsidR="00A5274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контроль: </w:t>
            </w:r>
          </w:p>
          <w:p w14:paraId="3065F31C" w14:textId="2D586E1D" w:rsidR="00395D05" w:rsidRPr="005527B1" w:rsidRDefault="00395D05" w:rsidP="00D15A00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Тестирование.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C4094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5527B1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6B64B94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6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A7E3021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7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0920C6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8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73B545F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9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A20B7E0" w14:textId="77777777" w:rsidR="005527B1" w:rsidRDefault="005527B1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10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43ACD69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1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EE72876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2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507FF52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3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EDADF6E" w14:textId="77777777" w:rsid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4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DBA555B" w14:textId="77777777" w:rsidR="00AD232C" w:rsidRPr="005527B1" w:rsidRDefault="005409C8" w:rsidP="005527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115" w:history="1">
              <w:r w:rsidR="005527B1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31FF97DD" w14:textId="7EB62939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3571B647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66A9616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50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362"/>
        <w:gridCol w:w="1238"/>
        <w:gridCol w:w="2258"/>
      </w:tblGrid>
      <w:tr w:rsidR="008E155E" w:rsidRPr="005527B1" w14:paraId="6AFC2188" w14:textId="77777777" w:rsidTr="008E155E">
        <w:trPr>
          <w:trHeight w:hRule="exact" w:val="624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0CB118" w14:textId="77777777" w:rsidR="008E155E" w:rsidRDefault="008E155E" w:rsidP="0014261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2BD29" w14:textId="77777777" w:rsidR="008E155E" w:rsidRDefault="008E155E" w:rsidP="00142618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Юмористические произведения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FA6C3" w14:textId="77777777" w:rsidR="008E155E" w:rsidRDefault="000A24C5" w:rsidP="001426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D4AA7" w14:textId="77777777" w:rsidR="008E155E" w:rsidRPr="008E2599" w:rsidRDefault="008E155E" w:rsidP="0014261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5AAE7" w14:textId="77777777" w:rsidR="008E155E" w:rsidRDefault="008E155E" w:rsidP="00142618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A4FA3" w14:textId="77777777" w:rsidR="008E155E" w:rsidRDefault="008E155E" w:rsidP="00142618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DF376" w14:textId="77777777" w:rsidR="008E155E" w:rsidRDefault="008E155E" w:rsidP="00142618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анализ юмористических ситуаций (с опорой на текст), постановка мотива и цели чтения; </w:t>
            </w:r>
          </w:p>
          <w:p w14:paraId="78E1C823" w14:textId="77777777" w:rsidR="008E155E" w:rsidRDefault="008E155E" w:rsidP="00142618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чтения художественных произведений, оценка эмоционального состояния при восприятии юмористического произведения, ответ на вопрос «Какое чувство вызывает сюжет рассказа? Почему?». На примере произведений Н. Н. Носова «Федина задача»</w:t>
            </w:r>
            <w:r w:rsidR="003C2C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,«Телефон», М. М. Зощенко «Великие путешественники», «Пора вставать!» и др. (не менее двух произведений); </w:t>
            </w:r>
          </w:p>
          <w:p w14:paraId="08C7D17E" w14:textId="77777777" w:rsidR="008E155E" w:rsidRDefault="008E155E" w:rsidP="00CF492B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ия текста на слух;</w:t>
            </w:r>
          </w:p>
          <w:p w14:paraId="74BC7C1A" w14:textId="77777777" w:rsidR="008E155E" w:rsidRDefault="008E155E" w:rsidP="00142618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комичности сюжета, дифференциация этических понятий «врать, обманывать»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«фантазировать»;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средства изображения героев и выражения их чувств;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чтение диалогов по ролям, выбор интонации, отражающей комичность ситуации;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придумывание продолжения прослушанного/прочитанного рассказа;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сформированности специальных читательских умений;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выставки на тему «Книги Н. Н. Носова», написание краткого отзыва о самостоятельно прочитанном произведении по заданному образцу;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Поиск дополнительной справочной информации о творчестве Н. Н. Носова: представление своего сообщения в классе;</w:t>
            </w:r>
          </w:p>
          <w:p w14:paraId="7DF1ED86" w14:textId="77777777" w:rsidR="008E155E" w:rsidRDefault="008E155E" w:rsidP="00CF492B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  <w:p w14:paraId="45322617" w14:textId="77777777" w:rsidR="008E155E" w:rsidRPr="005527B1" w:rsidRDefault="008E155E" w:rsidP="00142618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31CBA" w14:textId="354573E6" w:rsidR="008E155E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Текущий </w:t>
            </w:r>
            <w:r w:rsidR="00A5274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 xml:space="preserve">контроль: </w:t>
            </w:r>
          </w:p>
          <w:p w14:paraId="2FEC164D" w14:textId="77B00E7A" w:rsidR="00395D05" w:rsidRPr="00D15A00" w:rsidRDefault="00395D05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контроль.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04890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6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48C85D1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7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DF68408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8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5341054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9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963563B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0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2F00F0B" w14:textId="77777777" w:rsidR="008E155E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21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E7DEB44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2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FB77A79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3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CE26E03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4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5A3653F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5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86FFAFA" w14:textId="77777777" w:rsidR="008E155E" w:rsidRPr="005527B1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126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8E155E" w:rsidRPr="005527B1" w14:paraId="3B7F43E1" w14:textId="77777777" w:rsidTr="008E155E">
        <w:trPr>
          <w:trHeight w:hRule="exact" w:val="766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F6101" w14:textId="3911B741" w:rsidR="008E155E" w:rsidRDefault="008E155E" w:rsidP="0014261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1.12.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95448" w14:textId="77777777" w:rsidR="008E155E" w:rsidRDefault="008E155E" w:rsidP="00142618">
            <w:pPr>
              <w:autoSpaceDE w:val="0"/>
              <w:autoSpaceDN w:val="0"/>
              <w:spacing w:before="78" w:after="0" w:line="245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Зарубежная литература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31DBB" w14:textId="77777777" w:rsidR="008E155E" w:rsidRDefault="00D23E02" w:rsidP="001426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86506" w14:textId="77777777" w:rsidR="008E155E" w:rsidRPr="00C028F8" w:rsidRDefault="00C028F8" w:rsidP="0014261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0A24C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88C11" w14:textId="77777777" w:rsidR="004F3D10" w:rsidRPr="00C028F8" w:rsidRDefault="00C028F8" w:rsidP="0014261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24FCC" w14:textId="77777777" w:rsidR="008E155E" w:rsidRDefault="008E155E" w:rsidP="00142618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C4D54" w14:textId="77777777" w:rsidR="008E155E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мотива изучения и цели чтения, ответ на вопрос «На какой вопрос хочу получить ответ, читая произведение?»; </w:t>
            </w:r>
          </w:p>
          <w:p w14:paraId="053F720D" w14:textId="77777777" w:rsidR="008E155E" w:rsidRPr="005527B1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литературных сказок зарубежных писателей (произведения двух-трёх авторов по выбору). Например, произведения Ш. Перро «Подарки феи», Х.-К. Андерсена «Гадкий утёнок», Ц. Топелиуса «Солнечный Луч в ноябре», Р. Киплинга «Маугли», Дж. Родари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«Волшебный барабан»;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сравнение героев по аналогии или по контрасту, оценка поступков героев;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отношения автора к героям, поступкам, описанным в сказках; Анализ сюжета сказки: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вопросного плана текста с выделением эпизодов, смысловых частей;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произведения выборочно;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чтение диалогов по ролям;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произведений зарубежных писателей о животных. Например, рассказы Дж.</w:t>
            </w:r>
          </w:p>
          <w:p w14:paraId="6E070ABA" w14:textId="77777777" w:rsidR="008E155E" w:rsidRDefault="008E155E" w:rsidP="00142618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Лондона «Бурый волк»,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Э. Сетон-Томпсона «Чинк»; </w:t>
            </w:r>
          </w:p>
          <w:p w14:paraId="1F336FA4" w14:textId="77777777" w:rsidR="008E155E" w:rsidRDefault="008E155E" w:rsidP="00142618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ия текста на слух;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сравнение героев по аналогии или по контрасту, оценка поступков героев, определение завязки, кульминации, развязки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(композиция произведения);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Поиск дополнительной справочной информации о писателях-переводчиках: С. Я. Маршаке, К. И. Чуковском, Б. В. Заходере, представление своего сообщения в классе, составление выставки книг зарубежных сказок, книг о животных;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Выбор книги для самостоятельного чтения с учётом рекомендательного списка, написание аннотации к самостоятельно прочитанному произведению;</w:t>
            </w:r>
          </w:p>
          <w:p w14:paraId="134EB9FA" w14:textId="77777777" w:rsidR="008E155E" w:rsidRDefault="008E155E" w:rsidP="00CF492B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  <w:p w14:paraId="4E4165AA" w14:textId="77777777" w:rsidR="008E155E" w:rsidRPr="005527B1" w:rsidRDefault="008E155E" w:rsidP="00142618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0D4A" w14:textId="2000CB37" w:rsidR="008E155E" w:rsidRDefault="00A52747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Текущий контроль:</w:t>
            </w:r>
          </w:p>
          <w:p w14:paraId="3D98A441" w14:textId="77777777" w:rsidR="00DF56DC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Контрольная работа;</w:t>
            </w:r>
          </w:p>
          <w:p w14:paraId="23E21952" w14:textId="77777777" w:rsidR="00DF56DC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Письменный опрос;</w:t>
            </w:r>
          </w:p>
          <w:p w14:paraId="33F2321C" w14:textId="77777777" w:rsidR="00DF56DC" w:rsidRPr="00CF492B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 w:themeFill="background1"/>
                <w:lang w:val="ru-RU"/>
              </w:rPr>
              <w:t>Самооценка с использованием «Оценочного листа».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93569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7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E02E3CB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8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FE9DD41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9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9D9DFC7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0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6AB4F9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1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ADB2EF" w14:textId="77777777" w:rsidR="008E155E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32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0B66C0C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3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15BA727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4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428761B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5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F47E79C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6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48D4AE7" w14:textId="77777777" w:rsidR="008E155E" w:rsidRPr="005527B1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137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1C5BDEEA" w14:textId="77777777" w:rsidR="00AD232C" w:rsidRPr="005527B1" w:rsidRDefault="00AD232C">
      <w:pPr>
        <w:autoSpaceDE w:val="0"/>
        <w:autoSpaceDN w:val="0"/>
        <w:spacing w:after="0" w:line="14" w:lineRule="exact"/>
        <w:rPr>
          <w:lang w:val="ru-RU"/>
        </w:rPr>
      </w:pPr>
    </w:p>
    <w:p w14:paraId="0B837820" w14:textId="77777777" w:rsidR="00AD232C" w:rsidRPr="005527B1" w:rsidRDefault="00AD232C">
      <w:pPr>
        <w:rPr>
          <w:lang w:val="ru-RU"/>
        </w:rPr>
        <w:sectPr w:rsidR="00AD232C" w:rsidRPr="005527B1">
          <w:pgSz w:w="16840" w:h="11900"/>
          <w:pgMar w:top="284" w:right="640" w:bottom="43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DA4112E" w14:textId="77777777" w:rsidR="00AD232C" w:rsidRPr="005527B1" w:rsidRDefault="00AD232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21"/>
        <w:gridCol w:w="850"/>
        <w:gridCol w:w="6379"/>
        <w:gridCol w:w="1276"/>
        <w:gridCol w:w="2410"/>
      </w:tblGrid>
      <w:tr w:rsidR="008E155E" w:rsidRPr="005527B1" w14:paraId="5711531E" w14:textId="77777777" w:rsidTr="003C2C1A">
        <w:trPr>
          <w:trHeight w:hRule="exact" w:val="76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3FC56" w14:textId="77777777" w:rsidR="008E155E" w:rsidRDefault="008E155E" w:rsidP="00142618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1.13.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434ED" w14:textId="77777777" w:rsidR="008E155E" w:rsidRPr="005527B1" w:rsidRDefault="008E155E" w:rsidP="00142618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Библиографическая культура (работа с детской книгой и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справочной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литературой)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F3F17" w14:textId="2A8ED499" w:rsidR="008E155E" w:rsidRDefault="004330DA" w:rsidP="001426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42AC6" w14:textId="77777777" w:rsidR="008E155E" w:rsidRDefault="008E155E" w:rsidP="00142618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59CA78" w14:textId="763B534C" w:rsidR="008E155E" w:rsidRPr="000A24C5" w:rsidRDefault="008E155E" w:rsidP="00142618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91D95" w14:textId="77777777" w:rsidR="008E155E" w:rsidRDefault="008E155E" w:rsidP="00142618"/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0BB9C" w14:textId="77777777" w:rsidR="008E155E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Экскурсия в школьную или ближайшую детскую библиотеку: знакомство с правилами и способами выбора необходимой книги, выполнение правил юного читателя: культура поведения в библиотеке, работа с каталогом; </w:t>
            </w:r>
          </w:p>
          <w:p w14:paraId="5F1A51BF" w14:textId="77777777" w:rsidR="008E155E" w:rsidRPr="005527B1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B4C8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Принятие цели чтения, удерживания её в памяти, использование в зависимости от учебной задачи вид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чтения, </w:t>
            </w: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 реализации поставленной задачи чтения;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проблем значения чтения для развития личности, роли книги в жизни человека;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художественного и научно-познавательного текстов. Например, используя отрывок из произведения Н. П. Кончаловской «Наша древняя столица» и информационный текст из справочника или энциклопедии о первом книгопечатнике Иване Фёдорове;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(устно) ответа на вопрос «Для чего нужна книга?» и написание небольшого текста-рассуждения на тему «Почему так важно читать?», корректирование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(редактирование) собственного текста с использованием словаря;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книги с учётом учебных задач: ориентировка в аппарате учебника/книги (обложка, оглавление (содержание), аннотация, предисловие, иллюстрации);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в выразительном чтении стихотворных и прозаических произведений с соблюдением орфоэпических и интонационных норм при чтении вслух. Например,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С. Я. Маршака «Книжка про книжку», Н. А. Найдёновой</w:t>
            </w:r>
            <w:r w:rsidR="003C2C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«Мой друг», Б. В.</w:t>
            </w:r>
          </w:p>
          <w:p w14:paraId="0FBEF2D1" w14:textId="77777777" w:rsidR="008E155E" w:rsidRDefault="008E155E" w:rsidP="00142618">
            <w:pPr>
              <w:autoSpaceDE w:val="0"/>
              <w:autoSpaceDN w:val="0"/>
              <w:spacing w:before="18" w:after="0" w:line="254" w:lineRule="auto"/>
              <w:ind w:left="72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Заходера «Что такое стихи» (по выбору); </w:t>
            </w:r>
          </w:p>
          <w:p w14:paraId="2B75FB04" w14:textId="77777777" w:rsidR="008E155E" w:rsidRDefault="008E155E" w:rsidP="00142618">
            <w:pPr>
              <w:autoSpaceDE w:val="0"/>
              <w:autoSpaceDN w:val="0"/>
              <w:spacing w:before="18" w:after="0" w:line="254" w:lineRule="auto"/>
              <w:ind w:left="72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E66D2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качества своего восприят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ия текста на слух;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аннотации (письменно) на любимое произведение;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Экскурсия в музей (при наличии условий) рукописной книги;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Коллективная работа: подготовка творческого проекта на темы «Русские писатели и их произведения», «Сказки народные</w:t>
            </w:r>
            <w:r w:rsidR="003C2C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литературные», «Картины природы в творчестве поэтов», «Моя любимая книга»; </w:t>
            </w:r>
            <w:r w:rsidRPr="005527B1">
              <w:rPr>
                <w:lang w:val="ru-RU"/>
              </w:rPr>
              <w:br/>
            </w: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Рекомендации по летнему чтению, оформлению дневника летнего чтения;</w:t>
            </w:r>
          </w:p>
          <w:p w14:paraId="682BA00B" w14:textId="77777777" w:rsidR="008E155E" w:rsidRDefault="008E155E" w:rsidP="008E155E">
            <w:pPr>
              <w:autoSpaceDE w:val="0"/>
              <w:autoSpaceDN w:val="0"/>
              <w:spacing w:before="20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37287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Выполнение действия контроля/самоконтроля и оценки процесса и результата деятельности, при необходимости вносить коррективы в выполняемые действия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написанных для детей.</w:t>
            </w:r>
          </w:p>
          <w:p w14:paraId="6CA7ACCC" w14:textId="77777777" w:rsidR="008E155E" w:rsidRPr="005527B1" w:rsidRDefault="008E155E" w:rsidP="00142618">
            <w:pPr>
              <w:autoSpaceDE w:val="0"/>
              <w:autoSpaceDN w:val="0"/>
              <w:spacing w:before="18" w:after="0" w:line="254" w:lineRule="auto"/>
              <w:ind w:left="72" w:right="432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CF00A" w14:textId="39F85EED" w:rsidR="008E155E" w:rsidRDefault="00A52747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Текущий контроль:</w:t>
            </w:r>
          </w:p>
          <w:p w14:paraId="5AB1990E" w14:textId="77777777" w:rsidR="00DF56DC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Практическая работа;</w:t>
            </w:r>
          </w:p>
          <w:p w14:paraId="6A499DCD" w14:textId="77777777" w:rsidR="00DF56DC" w:rsidRPr="00D15A00" w:rsidRDefault="00DF56DC" w:rsidP="00D15A00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Самооценка с использованием «Оценочного листа».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7BB02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8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8E155E" w:rsidRPr="005527B1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60E0707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9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3308670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0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7A249EF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1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7FB2818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2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93E0B7E" w14:textId="77777777" w:rsidR="008E155E" w:rsidRDefault="008E155E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43" w:history="1">
              <w:r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C4BB465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4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F545572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5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15EA638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6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71B87D7" w14:textId="77777777" w:rsidR="008E155E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7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8E155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6370040" w14:textId="77777777" w:rsidR="008E155E" w:rsidRPr="005527B1" w:rsidRDefault="005409C8" w:rsidP="00142618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hyperlink r:id="rId148" w:history="1">
              <w:r w:rsidR="008E155E" w:rsidRPr="00DE132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8E155E" w14:paraId="70463CC1" w14:textId="77777777" w:rsidTr="003C2C1A">
        <w:trPr>
          <w:trHeight w:hRule="exact" w:val="348"/>
        </w:trPr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AE84C2" w14:textId="77777777" w:rsidR="008E155E" w:rsidRDefault="008E155E" w:rsidP="001426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7DEAB" w14:textId="4BB4096B" w:rsidR="008E155E" w:rsidRDefault="004330DA" w:rsidP="0014261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2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C9617F1" w14:textId="77777777" w:rsidR="008E155E" w:rsidRDefault="008E155E" w:rsidP="00142618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5215FE1" w14:textId="77777777" w:rsidR="008E155E" w:rsidRDefault="008E155E" w:rsidP="00142618"/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C6800B8" w14:textId="77777777" w:rsidR="008E155E" w:rsidRDefault="008E155E" w:rsidP="0014261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CF085B6" w14:textId="77777777" w:rsidR="008E155E" w:rsidRDefault="008E155E" w:rsidP="00142618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2465C0D" w14:textId="77777777" w:rsidR="008E155E" w:rsidRDefault="008E155E" w:rsidP="008E155E">
            <w:pPr>
              <w:ind w:left="619" w:hanging="619"/>
            </w:pPr>
          </w:p>
        </w:tc>
      </w:tr>
      <w:tr w:rsidR="008E155E" w14:paraId="3F079AEA" w14:textId="77777777" w:rsidTr="003C2C1A">
        <w:trPr>
          <w:trHeight w:hRule="exact" w:val="522"/>
        </w:trPr>
        <w:tc>
          <w:tcPr>
            <w:tcW w:w="206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5B6BE" w14:textId="77777777" w:rsidR="008E155E" w:rsidRPr="005527B1" w:rsidRDefault="008E155E" w:rsidP="00142618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906FF6" w14:textId="77777777" w:rsidR="008E155E" w:rsidRDefault="008E155E" w:rsidP="00142618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42181" w14:textId="3FDADE82" w:rsidR="008E155E" w:rsidRDefault="00BC39AA" w:rsidP="00142618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65CDB" w14:textId="58A9D075" w:rsidR="008E155E" w:rsidRDefault="005659AD" w:rsidP="00142618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7229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5154D" w14:textId="77777777" w:rsidR="008E155E" w:rsidRDefault="008E155E" w:rsidP="00142618"/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F959" w14:textId="77777777" w:rsidR="008E155E" w:rsidRDefault="008E155E" w:rsidP="00142618"/>
        </w:tc>
        <w:tc>
          <w:tcPr>
            <w:tcW w:w="24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0A506" w14:textId="77777777" w:rsidR="008E155E" w:rsidRDefault="008E155E" w:rsidP="00142618"/>
        </w:tc>
      </w:tr>
    </w:tbl>
    <w:p w14:paraId="21CEE4A4" w14:textId="77777777" w:rsidR="00AD232C" w:rsidRDefault="00AD232C">
      <w:pPr>
        <w:autoSpaceDE w:val="0"/>
        <w:autoSpaceDN w:val="0"/>
        <w:spacing w:after="0" w:line="14" w:lineRule="exact"/>
      </w:pPr>
    </w:p>
    <w:p w14:paraId="1926350F" w14:textId="77777777" w:rsidR="00AD232C" w:rsidRDefault="00AD232C">
      <w:pPr>
        <w:sectPr w:rsidR="00AD232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9CE2CE1" w14:textId="77777777" w:rsidR="00AD232C" w:rsidRDefault="00AD232C">
      <w:pPr>
        <w:autoSpaceDE w:val="0"/>
        <w:autoSpaceDN w:val="0"/>
        <w:spacing w:after="78" w:line="220" w:lineRule="exact"/>
      </w:pPr>
    </w:p>
    <w:p w14:paraId="259CA8EE" w14:textId="59E06FF0" w:rsidR="00AD232C" w:rsidRPr="00F952A2" w:rsidRDefault="00B67C5D">
      <w:pPr>
        <w:autoSpaceDE w:val="0"/>
        <w:autoSpaceDN w:val="0"/>
        <w:spacing w:after="32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ПОУРОЧНОЕ</w:t>
      </w:r>
      <w:r w:rsidR="00F952A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ПЛАНИРОВАНИЕ</w:t>
      </w: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1068"/>
        <w:gridCol w:w="2759"/>
        <w:gridCol w:w="591"/>
        <w:gridCol w:w="968"/>
        <w:gridCol w:w="999"/>
        <w:gridCol w:w="16"/>
        <w:gridCol w:w="9"/>
        <w:gridCol w:w="8"/>
        <w:gridCol w:w="8"/>
        <w:gridCol w:w="17"/>
        <w:gridCol w:w="25"/>
        <w:gridCol w:w="8"/>
        <w:gridCol w:w="9"/>
        <w:gridCol w:w="16"/>
        <w:gridCol w:w="9"/>
        <w:gridCol w:w="1200"/>
        <w:gridCol w:w="1078"/>
        <w:gridCol w:w="1984"/>
      </w:tblGrid>
      <w:tr w:rsidR="00F952A2" w14:paraId="059F1414" w14:textId="77777777" w:rsidTr="00F952A2">
        <w:trPr>
          <w:trHeight w:hRule="exact" w:val="492"/>
        </w:trPr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9693D" w14:textId="77777777" w:rsidR="00F952A2" w:rsidRPr="006F083A" w:rsidRDefault="00F952A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</w:rPr>
            </w:pPr>
            <w:r w:rsidRPr="006F08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  <w:r w:rsidRPr="006F08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F08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7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6F42C" w14:textId="77777777" w:rsidR="00F952A2" w:rsidRPr="00F16E00" w:rsidRDefault="00F952A2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388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A1F980" w14:textId="77777777" w:rsidR="00F952A2" w:rsidRPr="00F16E00" w:rsidRDefault="00F952A2" w:rsidP="00F16E00">
            <w:pPr>
              <w:autoSpaceDE w:val="0"/>
              <w:autoSpaceDN w:val="0"/>
              <w:spacing w:before="98" w:after="0" w:line="230" w:lineRule="auto"/>
              <w:rPr>
                <w:sz w:val="20"/>
                <w:szCs w:val="20"/>
              </w:rPr>
            </w:pP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D8236" w14:textId="77777777" w:rsidR="00F952A2" w:rsidRPr="00F16E00" w:rsidRDefault="00F952A2" w:rsidP="00F952A2">
            <w:pPr>
              <w:autoSpaceDE w:val="0"/>
              <w:autoSpaceDN w:val="0"/>
              <w:spacing w:before="98" w:after="0" w:line="262" w:lineRule="auto"/>
              <w:rPr>
                <w:sz w:val="20"/>
                <w:szCs w:val="20"/>
              </w:rPr>
            </w:pP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Дата </w:t>
            </w:r>
            <w:r w:rsidRPr="00F16E00">
              <w:rPr>
                <w:sz w:val="20"/>
                <w:szCs w:val="20"/>
              </w:rPr>
              <w:br/>
            </w: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изучения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91BDF" w14:textId="77777777" w:rsidR="00F952A2" w:rsidRPr="00F16E00" w:rsidRDefault="00F952A2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commentRangeStart w:id="1"/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Виды</w:t>
            </w:r>
            <w:commentRangeEnd w:id="1"/>
            <w:r>
              <w:rPr>
                <w:rStyle w:val="aff9"/>
              </w:rPr>
              <w:commentReference w:id="1"/>
            </w: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, </w:t>
            </w:r>
            <w:commentRangeStart w:id="2"/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формы</w:t>
            </w:r>
            <w:commentRangeEnd w:id="2"/>
            <w:r>
              <w:rPr>
                <w:rStyle w:val="aff9"/>
              </w:rPr>
              <w:commentReference w:id="2"/>
            </w: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контроля</w:t>
            </w:r>
          </w:p>
        </w:tc>
      </w:tr>
      <w:tr w:rsidR="00F952A2" w14:paraId="1408BB6C" w14:textId="77777777" w:rsidTr="00F952A2">
        <w:trPr>
          <w:trHeight w:val="1462"/>
        </w:trPr>
        <w:tc>
          <w:tcPr>
            <w:tcW w:w="10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037B" w14:textId="77777777" w:rsidR="00F952A2" w:rsidRPr="006F083A" w:rsidRDefault="00F95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C52B7" w14:textId="77777777" w:rsidR="00F952A2" w:rsidRDefault="00F952A2"/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DDF77" w14:textId="77777777" w:rsidR="00F952A2" w:rsidRPr="00F16E00" w:rsidRDefault="00F952A2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2BFC9" w14:textId="77777777" w:rsidR="00F952A2" w:rsidRPr="00F16E00" w:rsidRDefault="00F952A2" w:rsidP="00F952A2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594368C" w14:textId="77777777" w:rsidR="00F952A2" w:rsidRPr="00F16E00" w:rsidRDefault="00F952A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16E0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проверочные работы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FD58FF" w14:textId="77777777" w:rsidR="00F952A2" w:rsidRPr="00F16E00" w:rsidRDefault="00F952A2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 w:rsidRPr="00F16E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10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1B0F" w14:textId="77777777" w:rsidR="00F952A2" w:rsidRDefault="00F952A2"/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E1FF" w14:textId="77777777" w:rsidR="00F952A2" w:rsidRDefault="00F952A2"/>
        </w:tc>
      </w:tr>
      <w:tr w:rsidR="00F16E00" w:rsidRPr="00E0176F" w14:paraId="3978558D" w14:textId="77777777" w:rsidTr="00A04C63">
        <w:trPr>
          <w:trHeight w:hRule="exact" w:val="269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D229" w14:textId="77777777" w:rsidR="00F16E00" w:rsidRPr="006F083A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E7A70" w14:textId="08225AA9" w:rsidR="00A04C63" w:rsidRDefault="00A04C63" w:rsidP="00A04C6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учебником о литературному чтению.</w:t>
            </w:r>
          </w:p>
          <w:p w14:paraId="36FAF29A" w14:textId="363BE192" w:rsidR="00A04C63" w:rsidRDefault="00A04C63" w:rsidP="00A04C6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9D02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Виды сказок (о животных, бытовые, волшебные). Художественные особенности сказок: построение (композиция), язык (лексика).</w:t>
            </w:r>
          </w:p>
          <w:p w14:paraId="702D4403" w14:textId="5DD44100" w:rsidR="00F16E00" w:rsidRPr="00D81EBC" w:rsidRDefault="00A04C63" w:rsidP="00A04C6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70E1F" w14:textId="77777777" w:rsidR="00F16E00" w:rsidRPr="00F16E00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56573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11AA5E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C1BDD3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3426" w14:textId="77777777" w:rsidR="00F16E00" w:rsidRPr="00F16E00" w:rsidRDefault="00F16E00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703E" w14:textId="780561A0" w:rsidR="00F16E00" w:rsidRDefault="00E0176F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50A3DD94" w14:textId="77777777" w:rsidR="00C028F8" w:rsidRPr="00F16E00" w:rsidRDefault="00C028F8">
            <w:pPr>
              <w:rPr>
                <w:lang w:val="ru-RU"/>
              </w:rPr>
            </w:pPr>
          </w:p>
        </w:tc>
      </w:tr>
      <w:tr w:rsidR="00F16E00" w:rsidRPr="00E0176F" w14:paraId="4ED19DFC" w14:textId="77777777" w:rsidTr="00A04C63">
        <w:trPr>
          <w:trHeight w:hRule="exact" w:val="112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6D372" w14:textId="77777777" w:rsidR="00F16E00" w:rsidRPr="006F083A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925B" w14:textId="7C23CA74" w:rsidR="00F16E00" w:rsidRPr="00D81EBC" w:rsidRDefault="00A04C63" w:rsidP="00A04C6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81E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Русские народные песни.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D9404" w14:textId="77777777" w:rsidR="00F16E00" w:rsidRPr="00F16E00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540099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BA7A854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F17895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AC58" w14:textId="77777777" w:rsidR="00F16E00" w:rsidRPr="00F16E00" w:rsidRDefault="00F16E00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78FE" w14:textId="77777777" w:rsidR="00C028F8" w:rsidRPr="00F16E00" w:rsidRDefault="00E0176F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F16E00" w:rsidRPr="00E0176F" w14:paraId="50EFA04A" w14:textId="77777777" w:rsidTr="00A04C63">
        <w:trPr>
          <w:trHeight w:hRule="exact" w:val="126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B419" w14:textId="77777777" w:rsidR="00F16E00" w:rsidRPr="006F083A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F998" w14:textId="041ACFE3" w:rsidR="00F16E00" w:rsidRPr="00D81EBC" w:rsidRDefault="00A04C63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Докучные сказки.</w:t>
            </w:r>
            <w:r w:rsidRPr="006F083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Народные промыслы</w:t>
            </w:r>
            <w:r w:rsidRPr="00D81EB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228A3" w14:textId="77777777" w:rsidR="00F16E00" w:rsidRPr="00F16E00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DEF20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3B667C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D75DF1" w14:textId="77777777" w:rsidR="00F16E00" w:rsidRPr="00F16E00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BB78C" w14:textId="77777777" w:rsidR="00F16E00" w:rsidRPr="00F16E00" w:rsidRDefault="00F16E00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5D42" w14:textId="77777777" w:rsidR="00C028F8" w:rsidRPr="00F16E00" w:rsidRDefault="00E0176F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D81EBC" w:rsidRPr="00E0176F" w14:paraId="7BC5D270" w14:textId="77777777" w:rsidTr="00E0176F">
        <w:trPr>
          <w:trHeight w:hRule="exact" w:val="209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25A1" w14:textId="77777777" w:rsidR="00D81EBC" w:rsidRPr="006F083A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56CC" w14:textId="77777777" w:rsidR="00D81EBC" w:rsidRPr="00C028F8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Русская народная сказка «Сестрица Алёнушка и братец Иванушка». Особенности волшебной сказки.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BAA9F" w14:textId="77777777" w:rsidR="00D81EBC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5D7FC9" w14:textId="77777777" w:rsidR="00D81EBC" w:rsidRPr="00C028F8" w:rsidRDefault="00D81EB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FC1CB0" w14:textId="77777777" w:rsidR="00D81EBC" w:rsidRPr="00C028F8" w:rsidRDefault="00D81EB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E5372C" w14:textId="77777777" w:rsidR="00D81EBC" w:rsidRPr="00C028F8" w:rsidRDefault="00D81EB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6567" w14:textId="77777777" w:rsidR="00D81EBC" w:rsidRPr="00C028F8" w:rsidRDefault="00D81E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1920" w14:textId="77777777" w:rsidR="00D81EBC" w:rsidRPr="00C028F8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F16E00" w:rsidRPr="00E0176F" w14:paraId="10FEF3F1" w14:textId="77777777" w:rsidTr="004B7EFC">
        <w:trPr>
          <w:trHeight w:hRule="exact" w:val="187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0F97" w14:textId="77777777" w:rsidR="00F16E00" w:rsidRPr="006F083A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E0C44" w14:textId="77777777" w:rsidR="00F16E00" w:rsidRPr="00C028F8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Русская народная сказка «Сестрица Алёнушка и братец Иванушка». Деление текста на части.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7962A6" w14:textId="77777777" w:rsidR="00F16E00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A3AE5" w14:textId="77777777" w:rsidR="00F16E00" w:rsidRPr="00C028F8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422CB3" w14:textId="77777777" w:rsidR="00F16E00" w:rsidRPr="00C028F8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B989C5" w14:textId="77777777" w:rsidR="00F16E00" w:rsidRPr="00C028F8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33FD" w14:textId="77777777" w:rsidR="00F16E00" w:rsidRPr="00C028F8" w:rsidRDefault="00F16E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608D" w14:textId="77777777" w:rsidR="00C028F8" w:rsidRPr="00C028F8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F16E00" w:rsidRPr="00E0176F" w14:paraId="135DF954" w14:textId="77777777" w:rsidTr="00E0176F">
        <w:trPr>
          <w:trHeight w:hRule="exact" w:val="27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11B8D" w14:textId="77777777" w:rsidR="00F16E00" w:rsidRPr="006F083A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B024" w14:textId="77777777" w:rsidR="00F16E00" w:rsidRPr="00C028F8" w:rsidRDefault="006F083A" w:rsidP="00DC14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Русская народна</w:t>
            </w:r>
            <w:r w:rsidR="00DC14C8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 сказка «Иван-царевич и Серый В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олк». </w:t>
            </w:r>
            <w:r w:rsidR="00DC14C8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Композиция произведения.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4063B" w14:textId="77777777" w:rsidR="00F16E00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FE545" w14:textId="77777777" w:rsidR="00F16E00" w:rsidRPr="00C028F8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AB47C2" w14:textId="77777777" w:rsidR="00F16E00" w:rsidRPr="00C028F8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ECA017" w14:textId="77777777" w:rsidR="00F16E00" w:rsidRPr="00C028F8" w:rsidRDefault="00F16E0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5830" w14:textId="77777777" w:rsidR="00F16E00" w:rsidRPr="00C028F8" w:rsidRDefault="00F16E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0E5D" w14:textId="77777777" w:rsidR="00C028F8" w:rsidRPr="00C028F8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EC6A56" w:rsidRPr="00E0176F" w14:paraId="5F1D5CBC" w14:textId="77777777" w:rsidTr="00E0176F">
        <w:trPr>
          <w:trHeight w:hRule="exact" w:val="283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C271" w14:textId="77777777" w:rsidR="00EC6A56" w:rsidRPr="006F083A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7.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A2200" w14:textId="77777777" w:rsidR="00EC6A56" w:rsidRPr="00C028F8" w:rsidRDefault="00DC14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Русская народная сказка «Иван-царевич и Серый Волк».</w:t>
            </w: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Составление цитатного плана текста с выделением отдельных эпизодов.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70F46" w14:textId="77777777" w:rsidR="00EC6A56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1CFE3" w14:textId="77777777" w:rsidR="00EC6A56" w:rsidRPr="00C028F8" w:rsidRDefault="00EC6A5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41210A" w14:textId="77777777" w:rsidR="00EC6A56" w:rsidRPr="00C028F8" w:rsidRDefault="00EC6A5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9D53D9" w14:textId="77777777" w:rsidR="00EC6A56" w:rsidRPr="00C028F8" w:rsidRDefault="00EC6A5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9627" w14:textId="77777777" w:rsidR="00EC6A56" w:rsidRPr="00C028F8" w:rsidRDefault="00EC6A5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B4CC8" w14:textId="77777777" w:rsidR="003E2A1C" w:rsidRPr="00C028F8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A56648" w:rsidRPr="00E0176F" w14:paraId="4F9DB438" w14:textId="77777777" w:rsidTr="00E0176F">
        <w:trPr>
          <w:trHeight w:hRule="exact" w:val="174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B8E76" w14:textId="77777777" w:rsidR="00A56648" w:rsidRPr="006F083A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  <w:r w:rsid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0981" w14:textId="77777777" w:rsidR="00A56648" w:rsidRPr="00C028F8" w:rsidRDefault="006F083A" w:rsidP="00D81EB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Русская народная сказка «Сивка-бурка». Характеристика героев сказки.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Иллюстрация как отражение сюжета волшебной сказки</w:t>
            </w:r>
            <w:r w:rsidR="00DC14C8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A5C07" w14:textId="77777777" w:rsidR="00A56648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493AED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6693C0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3F1E1F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37EB" w14:textId="77777777" w:rsidR="00A56648" w:rsidRPr="00C028F8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161A" w14:textId="77777777" w:rsidR="00A56648" w:rsidRPr="00C028F8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A56648" w:rsidRPr="005409C8" w14:paraId="30FFF7B8" w14:textId="77777777" w:rsidTr="004B7EFC">
        <w:trPr>
          <w:trHeight w:hRule="exact" w:val="193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9AD6" w14:textId="77777777" w:rsidR="00A56648" w:rsidRPr="006F083A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  <w:r w:rsid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036B" w14:textId="77777777" w:rsidR="00A56648" w:rsidRPr="00C028F8" w:rsidRDefault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Стартовая диагностическая работа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C0D7F" w14:textId="77777777" w:rsidR="00A56648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E6AA6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AE2DE8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241012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66DE" w14:textId="77777777" w:rsidR="00A56648" w:rsidRPr="00C028F8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7AAD" w14:textId="76918D03" w:rsidR="00A56648" w:rsidRPr="00C028F8" w:rsidRDefault="0015320A" w:rsidP="0015320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контроль: </w:t>
            </w:r>
            <w:commentRangeStart w:id="3"/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д</w:t>
            </w:r>
            <w:r w:rsidR="00E0176F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иагностическая </w:t>
            </w:r>
            <w:r w:rsidR="00E0176F"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commentRangeEnd w:id="3"/>
            <w:r w:rsidR="00FF188F">
              <w:rPr>
                <w:rStyle w:val="aff9"/>
              </w:rPr>
              <w:commentReference w:id="3"/>
            </w:r>
            <w:r w:rsidR="00E0176F"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работа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 в письменной форме</w:t>
            </w:r>
          </w:p>
        </w:tc>
      </w:tr>
      <w:tr w:rsidR="00A56648" w:rsidRPr="00E0176F" w14:paraId="309D1B15" w14:textId="77777777" w:rsidTr="00E0176F">
        <w:trPr>
          <w:trHeight w:hRule="exact" w:val="186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2283" w14:textId="77777777" w:rsidR="00A56648" w:rsidRPr="006F083A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  <w:r w:rsid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DF2C" w14:textId="77777777" w:rsidR="006F083A" w:rsidRPr="00C028F8" w:rsidRDefault="006F083A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4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Расширение знаний о малых жанрах фольклора (пословицы, потешки, считалки, небылицы, скороговорки, загадки).</w:t>
            </w:r>
            <w:commentRangeEnd w:id="4"/>
            <w:r w:rsidR="007015A4">
              <w:rPr>
                <w:rStyle w:val="aff9"/>
              </w:rPr>
              <w:commentReference w:id="4"/>
            </w:r>
          </w:p>
          <w:p w14:paraId="4C5D5DD2" w14:textId="77777777" w:rsidR="006F083A" w:rsidRPr="00C028F8" w:rsidRDefault="006F083A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34E51C07" w14:textId="77777777" w:rsidR="00A56648" w:rsidRPr="00C028F8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1111B" w14:textId="77777777" w:rsidR="00A56648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A2D7A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9F4DAD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73D411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7182" w14:textId="77777777" w:rsidR="00A56648" w:rsidRPr="00C028F8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6032" w14:textId="77777777" w:rsidR="00A56648" w:rsidRPr="00C028F8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DC14C8" w:rsidRPr="00E0176F" w14:paraId="5706BBF8" w14:textId="77777777" w:rsidTr="00E0176F">
        <w:trPr>
          <w:trHeight w:hRule="exact" w:val="252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C1F5" w14:textId="77777777" w:rsidR="00DC14C8" w:rsidRPr="006F083A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98DE" w14:textId="77777777" w:rsidR="00DC14C8" w:rsidRPr="00C028F8" w:rsidRDefault="00B5542B" w:rsidP="00B5542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5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Пословицы народов России. Оценка их значения в устной речи. Сравнение пословиц на одну тему. </w:t>
            </w: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Рассказ о В. И. Дале, знакомство с его книгами, чтение пословиц по определённой теме.</w:t>
            </w:r>
            <w:commentRangeEnd w:id="5"/>
            <w:r w:rsidR="007015A4">
              <w:rPr>
                <w:rStyle w:val="aff9"/>
              </w:rPr>
              <w:commentReference w:id="5"/>
            </w:r>
          </w:p>
          <w:p w14:paraId="58C22D5A" w14:textId="77777777" w:rsidR="00B5542B" w:rsidRPr="00C028F8" w:rsidRDefault="00B5542B" w:rsidP="00B5542B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2B215" w14:textId="77777777" w:rsidR="00DC14C8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86A80A" w14:textId="77777777" w:rsidR="00DC14C8" w:rsidRPr="00C028F8" w:rsidRDefault="00DC14C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E994B8" w14:textId="77777777" w:rsidR="00DC14C8" w:rsidRPr="00C028F8" w:rsidRDefault="00DC14C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FB583E" w14:textId="77777777" w:rsidR="00DC14C8" w:rsidRPr="00C028F8" w:rsidRDefault="00DC14C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370A" w14:textId="77777777" w:rsidR="00DC14C8" w:rsidRPr="00C028F8" w:rsidRDefault="00DC14C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3F6B" w14:textId="77777777" w:rsidR="00DC14C8" w:rsidRPr="00C028F8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A56648" w:rsidRPr="00E0176F" w14:paraId="6EA2A556" w14:textId="77777777" w:rsidTr="00E0176F">
        <w:trPr>
          <w:trHeight w:hRule="exact" w:val="31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F99A" w14:textId="77777777" w:rsidR="00A56648" w:rsidRPr="006F083A" w:rsidRDefault="00B5542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  <w:r w:rsid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60FD" w14:textId="77777777" w:rsidR="00B5542B" w:rsidRPr="00C028F8" w:rsidRDefault="00B5542B" w:rsidP="00B5542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6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видами загадок. Пословицы народов России (значение, характеристика, нравственная основа). Выразительность речи.</w:t>
            </w:r>
            <w:commentRangeEnd w:id="6"/>
            <w:r w:rsidR="007015A4">
              <w:rPr>
                <w:rStyle w:val="aff9"/>
              </w:rPr>
              <w:commentReference w:id="6"/>
            </w:r>
          </w:p>
          <w:p w14:paraId="24068DCC" w14:textId="77777777" w:rsidR="00A56648" w:rsidRPr="00C028F8" w:rsidRDefault="00B5542B" w:rsidP="00B5542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A9451" w14:textId="77777777" w:rsidR="00A56648" w:rsidRPr="00C028F8" w:rsidRDefault="00FF7B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98ACA9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24A2F0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8BBF54" w14:textId="77777777" w:rsidR="00A56648" w:rsidRPr="00C028F8" w:rsidRDefault="00A5664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FA51" w14:textId="77777777" w:rsidR="00A56648" w:rsidRPr="00C028F8" w:rsidRDefault="00A5664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D88E" w14:textId="77777777" w:rsidR="00C028F8" w:rsidRPr="00C028F8" w:rsidRDefault="00E01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6F083A" w:rsidRPr="005409C8" w14:paraId="54FF8A3D" w14:textId="77777777" w:rsidTr="00E0176F">
        <w:trPr>
          <w:trHeight w:hRule="exact" w:val="197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C7B4" w14:textId="77777777" w:rsidR="006F083A" w:rsidRPr="006F083A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13</w:t>
            </w:r>
            <w:r w:rsid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4125" w14:textId="77777777" w:rsidR="006F083A" w:rsidRPr="00C028F8" w:rsidRDefault="00FF7BFA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Проверочная работа по разделу «Устное народное творчество»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712EB" w14:textId="77777777" w:rsidR="006F083A" w:rsidRPr="00C028F8" w:rsidRDefault="00FF7BFA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1D791F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BC5323" w14:textId="77777777" w:rsidR="006F083A" w:rsidRPr="004B7EFC" w:rsidRDefault="00B40680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B7E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CE1406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2E766" w14:textId="77777777" w:rsidR="006F083A" w:rsidRPr="00C028F8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A97D" w14:textId="4D412AD7" w:rsidR="00835989" w:rsidRDefault="00E0176F" w:rsidP="00E0176F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 w:rsidR="00835989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е</w:t>
            </w:r>
            <w:r w:rsidR="00A258DE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кущий контроль: проверочная работа в письменной форме.</w:t>
            </w:r>
          </w:p>
          <w:p w14:paraId="22D3F6E5" w14:textId="46FFC88A" w:rsidR="00E0176F" w:rsidRDefault="00A258DE" w:rsidP="00E0176F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38B36391" w14:textId="77777777" w:rsidR="006F083A" w:rsidRPr="00C028F8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F083A" w:rsidRPr="005409C8" w14:paraId="6979BE3D" w14:textId="77777777" w:rsidTr="00A258DE">
        <w:trPr>
          <w:trHeight w:hRule="exact" w:val="257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3AD2" w14:textId="3B801526" w:rsidR="006F083A" w:rsidRPr="006F083A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</w:t>
            </w:r>
            <w:r w:rsidR="006F08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8360" w14:textId="77777777" w:rsidR="006F083A" w:rsidRPr="00C028F8" w:rsidRDefault="006F083A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Наши проекты «Сочиняем  волшебную сказку».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4C1BC" w14:textId="77777777" w:rsidR="006F083A" w:rsidRPr="00C028F8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90430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529CCC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562597" w14:textId="77777777" w:rsidR="006F083A" w:rsidRPr="004B7EFC" w:rsidRDefault="00B40680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B7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BF6A" w14:textId="77777777" w:rsidR="006F083A" w:rsidRPr="00C028F8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E249" w14:textId="77777777" w:rsidR="00A258DE" w:rsidRDefault="00A258DE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Текущий контроль: практическая работа в форме проектной деятельности.</w:t>
            </w:r>
          </w:p>
          <w:p w14:paraId="111B9041" w14:textId="035ACF88" w:rsidR="00A22207" w:rsidRPr="00C028F8" w:rsidRDefault="00A22207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Самооценка с использованием «Оценочного листа».</w:t>
            </w:r>
          </w:p>
        </w:tc>
      </w:tr>
      <w:tr w:rsidR="006F083A" w:rsidRPr="007015A4" w14:paraId="41F4C8F6" w14:textId="77777777" w:rsidTr="007015A4">
        <w:trPr>
          <w:trHeight w:hRule="exact" w:val="25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25F0" w14:textId="77777777" w:rsidR="006F083A" w:rsidRPr="008A1E25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  <w:r w:rsidR="008A1E25" w:rsidRPr="008A1E2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4C84" w14:textId="1D801301" w:rsidR="007015A4" w:rsidRDefault="002F106D" w:rsidP="008A1E25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разделом</w:t>
            </w:r>
            <w:commentRangeStart w:id="7"/>
            <w:r w:rsidR="00FF7BFA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7015A4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Поэтическая тетрадь</w:t>
            </w:r>
            <w:r w:rsidR="007015A4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».</w:t>
            </w:r>
            <w:r w:rsidR="007015A4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2EB06B17" w14:textId="6E5B54A5" w:rsidR="008A1E25" w:rsidRPr="00C028F8" w:rsidRDefault="00A82AFC" w:rsidP="008A1E25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Что знаем и умеем. В мире книг.</w:t>
            </w:r>
            <w:r w:rsidR="008A1E25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</w:t>
            </w:r>
          </w:p>
          <w:p w14:paraId="4109116B" w14:textId="77777777" w:rsidR="006F083A" w:rsidRPr="00C028F8" w:rsidRDefault="008A1E25" w:rsidP="008A1E25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Ф. Тютчев. «Листья»</w:t>
            </w:r>
            <w:commentRangeEnd w:id="7"/>
            <w:r w:rsidR="007015A4">
              <w:rPr>
                <w:rStyle w:val="aff9"/>
              </w:rPr>
              <w:commentReference w:id="7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E1B54" w14:textId="77777777" w:rsidR="006F083A" w:rsidRPr="00C028F8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9B16BF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C45DD3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504996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3C27B" w14:textId="77777777" w:rsidR="006F083A" w:rsidRPr="00C028F8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8AAFE" w14:textId="77777777" w:rsidR="006F083A" w:rsidRPr="00C028F8" w:rsidRDefault="00E0176F" w:rsidP="007E4EB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6F083A" w:rsidRPr="00A22207" w14:paraId="065519DF" w14:textId="77777777" w:rsidTr="00E0176F">
        <w:trPr>
          <w:trHeight w:hRule="exact" w:val="28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546A" w14:textId="77777777" w:rsidR="006F083A" w:rsidRPr="008A1E25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</w:t>
            </w:r>
            <w:r w:rsidR="008A1E25" w:rsidRPr="008A1E2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9588D" w14:textId="77777777" w:rsidR="006F083A" w:rsidRPr="00C028F8" w:rsidRDefault="008A1E25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8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 Фет  «Мама, глянь</w:t>
            </w:r>
            <w:r w:rsidR="00C028F8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 из окошка»</w:t>
            </w:r>
            <w:r w:rsidRPr="00C028F8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Картины природы.   Выразительное чтение стихотворения.</w:t>
            </w:r>
            <w:commentRangeEnd w:id="8"/>
            <w:r w:rsidR="002F106D">
              <w:rPr>
                <w:rStyle w:val="aff9"/>
              </w:rPr>
              <w:commentReference w:id="8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6DE3B" w14:textId="77777777" w:rsidR="006F083A" w:rsidRPr="00C028F8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86270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C536D5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D5628C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4E2E" w14:textId="77777777" w:rsidR="006F083A" w:rsidRPr="00C028F8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12D3" w14:textId="77777777" w:rsidR="00A22207" w:rsidRPr="00C028F8" w:rsidRDefault="00E0176F" w:rsidP="00A2220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6F083A" w:rsidRPr="004009B0" w14:paraId="017F30F0" w14:textId="77777777" w:rsidTr="00E0176F">
        <w:trPr>
          <w:trHeight w:hRule="exact" w:val="269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E4519" w14:textId="77777777" w:rsidR="006F083A" w:rsidRPr="008A1E25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</w:t>
            </w:r>
            <w:r w:rsidR="008A1E25" w:rsidRPr="008A1E2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95B1" w14:textId="77777777" w:rsidR="006F083A" w:rsidRPr="00C028F8" w:rsidRDefault="008A1E25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9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И. Никитин. «Встреча зимы». Заголовок стихотворения. Подвижные картины природы. Олицетворение как приём создания картины природы.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commentRangeEnd w:id="9"/>
            <w:r w:rsidR="002F106D">
              <w:rPr>
                <w:rStyle w:val="aff9"/>
              </w:rPr>
              <w:commentReference w:id="9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47753" w14:textId="77777777" w:rsidR="006F083A" w:rsidRPr="00C028F8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8284B0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295677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E6D6E5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C37F" w14:textId="77777777" w:rsidR="006F083A" w:rsidRPr="00C028F8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E8A5F" w14:textId="77777777" w:rsidR="006F083A" w:rsidRPr="00C028F8" w:rsidRDefault="00E0176F" w:rsidP="00A2220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6F083A" w:rsidRPr="004009B0" w14:paraId="55B96CE2" w14:textId="77777777" w:rsidTr="00E0176F">
        <w:trPr>
          <w:trHeight w:hRule="exact" w:val="213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2A2D" w14:textId="77777777" w:rsidR="006F083A" w:rsidRPr="008A1E25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  <w:r w:rsidR="008A1E25" w:rsidRPr="008A1E2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C2AA" w14:textId="77777777" w:rsidR="006F083A" w:rsidRPr="00C028F8" w:rsidRDefault="008A1E25" w:rsidP="008A1E25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10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И. Суриков «Детство»</w:t>
            </w:r>
            <w:r w:rsidRPr="00C028F8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«Зима».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Сравнение как средство создания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картины природы в лирическом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стихотворении.</w:t>
            </w:r>
            <w:commentRangeEnd w:id="10"/>
            <w:r w:rsidR="002F106D">
              <w:rPr>
                <w:rStyle w:val="aff9"/>
              </w:rPr>
              <w:commentReference w:id="10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BA938" w14:textId="77777777" w:rsidR="006F083A" w:rsidRPr="00C028F8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7A70B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401D1F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AA1D15" w14:textId="77777777" w:rsidR="006F083A" w:rsidRPr="00C028F8" w:rsidRDefault="006F083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7AE9" w14:textId="77777777" w:rsidR="006F083A" w:rsidRPr="00C028F8" w:rsidRDefault="006F083A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ECAC" w14:textId="77777777" w:rsidR="006F083A" w:rsidRPr="00C028F8" w:rsidRDefault="00E0176F" w:rsidP="00A2220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A22207" w14:paraId="3E024D46" w14:textId="77777777" w:rsidTr="00E0176F">
        <w:trPr>
          <w:trHeight w:hRule="exact" w:val="268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F13E" w14:textId="77777777" w:rsidR="008A1E25" w:rsidRPr="008A1E25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19</w:t>
            </w:r>
            <w:r w:rsidR="008A1E25" w:rsidRPr="008A1E2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BAE1" w14:textId="77777777" w:rsidR="008A1E25" w:rsidRPr="00C028F8" w:rsidRDefault="008A1E25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11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Н. Некрасов. «Не ветер бушует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над бором...».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Выразительное чтение стихотворения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commentRangeEnd w:id="11"/>
            <w:r w:rsidR="002F106D">
              <w:rPr>
                <w:rStyle w:val="aff9"/>
              </w:rPr>
              <w:commentReference w:id="11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371E09" w14:textId="77777777" w:rsidR="008A1E25" w:rsidRPr="00C028F8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80001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75242B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F95E7D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A538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3DF2" w14:textId="77777777" w:rsidR="008A1E25" w:rsidRPr="00C028F8" w:rsidRDefault="00E0176F" w:rsidP="003E2A1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5409C8" w14:paraId="39DE4254" w14:textId="77777777" w:rsidTr="00E0176F">
        <w:trPr>
          <w:trHeight w:hRule="exact" w:val="227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40AE" w14:textId="77777777" w:rsidR="008A1E25" w:rsidRPr="008A1E25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  <w:r w:rsidR="008A1E25" w:rsidRPr="008A1E2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53A3" w14:textId="7B13845A" w:rsidR="008A1E25" w:rsidRPr="00C028F8" w:rsidRDefault="00A82AFC" w:rsidP="002F106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Проверочная работа по разделу </w:t>
            </w:r>
            <w:r w:rsidR="002F106D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="002F106D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Поэтическая тетрадь»</w:t>
            </w:r>
            <w:r w:rsidR="002F10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E7AF1" w14:textId="77777777" w:rsidR="008A1E25" w:rsidRPr="00C028F8" w:rsidRDefault="00A82AFC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F4A84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2A7110" w14:textId="77777777" w:rsidR="008A1E25" w:rsidRPr="004B7EFC" w:rsidRDefault="00B40680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B7E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4034C1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47D98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313E0" w14:textId="4B84C6E7" w:rsidR="00835989" w:rsidRPr="00C028F8" w:rsidRDefault="00AE4467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  <w:r w:rsidR="00A52747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8A1E25" w:rsidRPr="004009B0" w14:paraId="2F14CCD2" w14:textId="77777777" w:rsidTr="00E0176F">
        <w:trPr>
          <w:trHeight w:hRule="exact" w:val="338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37512" w14:textId="3A806B6D" w:rsidR="008A1E25" w:rsidRPr="008A1E25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</w:t>
            </w:r>
            <w:r w:rsidR="00C02EB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F043C" w14:textId="77777777" w:rsidR="008A1E25" w:rsidRPr="00C028F8" w:rsidRDefault="008A1E25" w:rsidP="00A82AFC">
            <w:pPr>
              <w:shd w:val="clear" w:color="auto" w:fill="FFFFFF" w:themeFill="background1"/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</w:pPr>
            <w:commentRangeStart w:id="12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Знакомство с </w:t>
            </w:r>
            <w:r w:rsidR="00A82AFC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разделом «Великие русские писатели» Что знаем и умеем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A82AFC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мире книг.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Подготовка сообщения «Что интересного я узнал о жизни А. Пушкина»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 </w:t>
            </w:r>
            <w:commentRangeEnd w:id="12"/>
            <w:r w:rsidR="002F106D">
              <w:rPr>
                <w:rStyle w:val="aff9"/>
              </w:rPr>
              <w:commentReference w:id="12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263B0" w14:textId="77777777" w:rsidR="008A1E25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7345F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410DC3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B99EE0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B137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93DF" w14:textId="77777777" w:rsidR="008A1E25" w:rsidRPr="00C028F8" w:rsidRDefault="00E0176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E0176F" w14:paraId="7B420519" w14:textId="77777777" w:rsidTr="00E0176F">
        <w:trPr>
          <w:trHeight w:hRule="exact" w:val="269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630A" w14:textId="77777777" w:rsidR="008A1E25" w:rsidRPr="008A1E25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</w:t>
            </w:r>
            <w:r w:rsidR="00C02EB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E4CCE" w14:textId="77777777" w:rsidR="008A1E25" w:rsidRPr="00C028F8" w:rsidRDefault="008A1E25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13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Лирические стихотворения. Настроение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стихотворения. Средства художественной выразительности: эпитет, сравнение.</w:t>
            </w:r>
            <w:commentRangeEnd w:id="13"/>
            <w:r w:rsidR="002F106D">
              <w:rPr>
                <w:rStyle w:val="aff9"/>
              </w:rPr>
              <w:commentReference w:id="13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529F7" w14:textId="77777777" w:rsidR="008A1E25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57CC3D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042FC07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CB7766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829B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6C7E" w14:textId="77777777" w:rsidR="008A1E25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4009B0" w14:paraId="238393C2" w14:textId="77777777" w:rsidTr="00E0176F">
        <w:trPr>
          <w:trHeight w:hRule="exact" w:val="270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7C6E" w14:textId="77777777" w:rsidR="008A1E25" w:rsidRPr="00C02EBF" w:rsidRDefault="00B5542B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</w:t>
            </w:r>
            <w:r w:rsidR="00C02EBF" w:rsidRPr="00C02EB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4549D" w14:textId="77777777" w:rsidR="008A1E25" w:rsidRPr="00C028F8" w:rsidRDefault="008A1E25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14"/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А.С. Пушкин. «Зимнее утро»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02EBF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Средства художественной выразительности (сравнение, эпитет); рифма, ритм.</w:t>
            </w:r>
            <w:commentRangeEnd w:id="14"/>
            <w:r w:rsidR="002F106D">
              <w:rPr>
                <w:rStyle w:val="aff9"/>
              </w:rPr>
              <w:commentReference w:id="14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EDDE9" w14:textId="77777777" w:rsidR="008A1E25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3E313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37B28EC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DD911F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0C42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0A15" w14:textId="77777777" w:rsidR="008A1E25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4009B0" w14:paraId="0BBD3DB5" w14:textId="77777777" w:rsidTr="00E0176F">
        <w:trPr>
          <w:trHeight w:hRule="exact" w:val="226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41F0" w14:textId="77777777" w:rsidR="008A1E25" w:rsidRPr="00C02EBF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24</w:t>
            </w:r>
            <w:r w:rsidR="00C02EBF" w:rsidRPr="00C02EB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3A19" w14:textId="77777777" w:rsidR="008A1E25" w:rsidRPr="00C028F8" w:rsidRDefault="00C02EBF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15"/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А.С. Пушкин. «Зимний вечер».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Средства художественной выразительности (сравнение, эпитет); рифма, ритм.</w:t>
            </w:r>
            <w:commentRangeEnd w:id="15"/>
            <w:r w:rsidR="002F106D">
              <w:rPr>
                <w:rStyle w:val="aff9"/>
              </w:rPr>
              <w:commentReference w:id="15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3FCDD7" w14:textId="77777777" w:rsidR="008A1E25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87525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42BD38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61F0B4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EE53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C431" w14:textId="77777777" w:rsidR="008A1E25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E0176F" w14:paraId="5A8AC0B8" w14:textId="77777777" w:rsidTr="00E0176F">
        <w:trPr>
          <w:trHeight w:hRule="exact" w:val="28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FB2D" w14:textId="77777777" w:rsidR="008A1E25" w:rsidRPr="00C02EBF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  <w:r w:rsidR="00C02EBF" w:rsidRPr="00C02EB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F6EA" w14:textId="6FFD2C55" w:rsidR="00C02EBF" w:rsidRPr="00C028F8" w:rsidRDefault="001E76C8" w:rsidP="00C02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6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А.С. Пушкин</w:t>
            </w:r>
            <w:r w:rsidR="00C02EBF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«Сказка о царе Салтане</w:t>
            </w:r>
            <w:r w:rsidR="00A82AFC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….</w:t>
            </w:r>
            <w:r w:rsidR="00C02EBF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</w:t>
            </w:r>
          </w:p>
          <w:p w14:paraId="20915BBB" w14:textId="77777777" w:rsidR="008A1E25" w:rsidRPr="00C028F8" w:rsidRDefault="00C02EBF" w:rsidP="00C02EB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Тема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сказки. События сказочного текста.</w:t>
            </w:r>
            <w:commentRangeEnd w:id="16"/>
            <w:r w:rsidR="002F106D">
              <w:rPr>
                <w:rStyle w:val="aff9"/>
              </w:rPr>
              <w:commentReference w:id="16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8DDEB" w14:textId="77777777" w:rsidR="008A1E25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E630B3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E722EF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3417D9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9E66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7C3B" w14:textId="77777777" w:rsidR="008A1E25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E0176F" w14:paraId="7E5CEFDC" w14:textId="77777777" w:rsidTr="00E0176F">
        <w:trPr>
          <w:trHeight w:hRule="exact" w:val="283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3228" w14:textId="77777777" w:rsidR="008A1E25" w:rsidRPr="00C02EBF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</w:t>
            </w:r>
            <w:r w:rsidR="00C02EBF" w:rsidRPr="00C02EB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DDCE" w14:textId="77777777" w:rsidR="00C02EBF" w:rsidRPr="00C028F8" w:rsidRDefault="00C02EBF" w:rsidP="00C02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7"/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А.С. Пушкин. «Сказка о царе Салтане</w:t>
            </w:r>
            <w:r w:rsidR="00A82AFC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….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</w:t>
            </w:r>
          </w:p>
          <w:p w14:paraId="5F2A074B" w14:textId="77777777" w:rsidR="008A1E25" w:rsidRPr="00C028F8" w:rsidRDefault="00C02EBF" w:rsidP="00C02EB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Особенности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волшебной сказки. Герои литературной сказки.</w:t>
            </w:r>
            <w:commentRangeEnd w:id="17"/>
            <w:r w:rsidR="002F106D">
              <w:rPr>
                <w:rStyle w:val="aff9"/>
              </w:rPr>
              <w:commentReference w:id="17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66B1D1" w14:textId="77777777" w:rsidR="008A1E25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09C83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840EB2F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8B609C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33B1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B9E2" w14:textId="77777777" w:rsidR="008A1E25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E0176F" w14:paraId="239D5E85" w14:textId="77777777" w:rsidTr="00E0176F">
        <w:trPr>
          <w:trHeight w:hRule="exact" w:val="156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C62E" w14:textId="77777777" w:rsidR="008A1E25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</w:t>
            </w:r>
            <w:r w:rsidR="00C02EBF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1A4E8" w14:textId="77777777" w:rsidR="00C02EBF" w:rsidRPr="00C028F8" w:rsidRDefault="00C02EBF" w:rsidP="00C02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8"/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А.С. Пушкин. «Сказка о царе Салтане</w:t>
            </w:r>
            <w:r w:rsidR="00A82AFC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….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».</w:t>
            </w:r>
          </w:p>
          <w:p w14:paraId="7E603C15" w14:textId="77777777" w:rsidR="008A1E25" w:rsidRPr="00C028F8" w:rsidRDefault="00C02EBF" w:rsidP="00C02EBF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Нравственный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смысл сказки А. С. Пушкина.</w:t>
            </w:r>
            <w:commentRangeEnd w:id="18"/>
            <w:r w:rsidR="002F106D">
              <w:rPr>
                <w:rStyle w:val="aff9"/>
              </w:rPr>
              <w:commentReference w:id="18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DEFBC" w14:textId="77777777" w:rsidR="008A1E25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2CDBF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6BF90B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3E00FA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8328B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A90E" w14:textId="77777777" w:rsidR="008A1E25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1E25" w:rsidRPr="00E0176F" w14:paraId="79429952" w14:textId="77777777" w:rsidTr="00E0176F">
        <w:trPr>
          <w:trHeight w:hRule="exact" w:val="184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E563" w14:textId="77777777" w:rsidR="008A1E25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</w:t>
            </w:r>
            <w:r w:rsidR="00C02EBF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F556" w14:textId="77777777" w:rsidR="00C02EBF" w:rsidRPr="00C028F8" w:rsidRDefault="00C02EBF" w:rsidP="00C02E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9"/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А.С. Пушкин. «Сказка о царе Салтане</w:t>
            </w:r>
            <w:r w:rsidR="00A82AFC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….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».</w:t>
            </w:r>
          </w:p>
          <w:p w14:paraId="2B83AD13" w14:textId="77777777" w:rsidR="008A1E25" w:rsidRPr="00C028F8" w:rsidRDefault="00C02EBF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Рисунки И. Билибина к сказке. Соотнесение рисунков с художественным текстом, их сравнение.</w:t>
            </w:r>
            <w:commentRangeEnd w:id="19"/>
            <w:r w:rsidR="002F106D">
              <w:rPr>
                <w:rStyle w:val="aff9"/>
              </w:rPr>
              <w:commentReference w:id="19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937AA8" w14:textId="77777777" w:rsidR="008A1E25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5672F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E43C22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E3B7D3" w14:textId="77777777" w:rsidR="008A1E25" w:rsidRPr="00C028F8" w:rsidRDefault="008A1E25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DA78" w14:textId="77777777" w:rsidR="008A1E25" w:rsidRPr="00C028F8" w:rsidRDefault="008A1E25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CE5A4" w14:textId="77777777" w:rsidR="008A1E25" w:rsidRPr="00C028F8" w:rsidRDefault="00E0176F" w:rsidP="009525D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C02EBF" w:rsidRPr="00E0176F" w14:paraId="715A3FE1" w14:textId="77777777" w:rsidTr="00E0176F">
        <w:trPr>
          <w:trHeight w:hRule="exact" w:val="281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C957" w14:textId="77777777" w:rsidR="00C02EBF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29</w:t>
            </w:r>
            <w:r w:rsidR="00C02EBF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CD79" w14:textId="77777777" w:rsidR="00755A62" w:rsidRPr="00C028F8" w:rsidRDefault="00755A62" w:rsidP="00755A6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0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И. А.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 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Крылов — великий русский баснописец. Басни И. А.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 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Крылова: назначение, темы и герои, особенности языка (Эзопов язык). Явная и скрытая мораль басен.</w:t>
            </w:r>
            <w:r w:rsidR="00C02EBF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762F5DA4" w14:textId="77777777" w:rsidR="00C02EBF" w:rsidRPr="00C028F8" w:rsidRDefault="00755A62" w:rsidP="00755A62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Басня </w:t>
            </w:r>
            <w:r w:rsidR="00C02EBF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«Мартышка и очки».</w:t>
            </w:r>
            <w:r w:rsidR="00C02EBF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commentRangeEnd w:id="20"/>
            <w:r w:rsidR="002F106D">
              <w:rPr>
                <w:rStyle w:val="aff9"/>
              </w:rPr>
              <w:commentReference w:id="20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84FBF" w14:textId="77777777" w:rsidR="00C02EBF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80CE8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63F4CE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B3321E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73F9" w14:textId="77777777" w:rsidR="00C02EBF" w:rsidRPr="00C028F8" w:rsidRDefault="00C02EB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17CE" w14:textId="77777777" w:rsidR="00C02EBF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C02EBF" w:rsidRPr="00E0176F" w14:paraId="29F57B5D" w14:textId="77777777" w:rsidTr="00E0176F">
        <w:trPr>
          <w:trHeight w:hRule="exact" w:val="300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994B" w14:textId="77777777" w:rsidR="00C02EBF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30</w:t>
            </w:r>
            <w:r w:rsidR="00755A62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2A425" w14:textId="77777777" w:rsidR="00C02EBF" w:rsidRPr="00C028F8" w:rsidRDefault="00C02EBF" w:rsidP="006F083A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1"/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И.А. Крылов. Басня «Ворона и лисица».</w:t>
            </w:r>
            <w:r w:rsidRPr="00C028F8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Инсценирование басни.</w:t>
            </w:r>
            <w:commentRangeEnd w:id="21"/>
            <w:r w:rsidR="002F106D">
              <w:rPr>
                <w:rStyle w:val="aff9"/>
              </w:rPr>
              <w:commentReference w:id="21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FE75F" w14:textId="77777777" w:rsidR="00C02EBF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2C0FBD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64928A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56798B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B94A" w14:textId="77777777" w:rsidR="00C02EBF" w:rsidRPr="00C028F8" w:rsidRDefault="00C02EB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2605" w14:textId="77777777" w:rsidR="00A860B2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C02EBF" w:rsidRPr="004009B0" w14:paraId="3ED477E2" w14:textId="77777777" w:rsidTr="00B67C5D">
        <w:trPr>
          <w:trHeight w:hRule="exact" w:val="184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67D7" w14:textId="77777777" w:rsidR="00C02EBF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31</w:t>
            </w:r>
            <w:r w:rsidR="00755A62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E80C4" w14:textId="77777777" w:rsidR="00A21AF7" w:rsidRPr="00A21AF7" w:rsidRDefault="00A21AF7" w:rsidP="00A21AF7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2"/>
            <w:r w:rsidRPr="00A21AF7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Жизнь и творчество М.Ю. Лермонтова. </w:t>
            </w:r>
          </w:p>
          <w:p w14:paraId="705EBAFD" w14:textId="77777777" w:rsidR="00C02EBF" w:rsidRPr="00C028F8" w:rsidRDefault="00891C7A" w:rsidP="00A21AF7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М.Ю. Лермонтов. «Утес». Настроение стихотворения.</w:t>
            </w:r>
            <w:commentRangeEnd w:id="22"/>
            <w:r w:rsidR="005632FB">
              <w:rPr>
                <w:rStyle w:val="aff9"/>
              </w:rPr>
              <w:commentReference w:id="22"/>
            </w:r>
            <w:r w:rsidR="00C02EBF"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38694D" w14:textId="77777777" w:rsidR="00C02EBF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2CB6AA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689629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558D38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6D84" w14:textId="77777777" w:rsidR="00C02EBF" w:rsidRPr="00C028F8" w:rsidRDefault="00C02EB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486D" w14:textId="77777777" w:rsidR="00C02EBF" w:rsidRPr="00C028F8" w:rsidRDefault="00E0176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C02EBF" w:rsidRPr="004009B0" w14:paraId="0F335D48" w14:textId="77777777" w:rsidTr="00E0176F">
        <w:trPr>
          <w:trHeight w:hRule="exact" w:val="22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DD5C" w14:textId="77777777" w:rsidR="00C02EBF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32</w:t>
            </w:r>
            <w:r w:rsidR="00755A62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3FE78" w14:textId="77777777" w:rsidR="00C02EBF" w:rsidRDefault="00755A62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23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М. Ю. Лермонтов «На севере диком», «Осень».</w:t>
            </w:r>
            <w:r w:rsidR="00A21AF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Средства художественной выразительности (сравнение, эпитет, олицетворение).</w:t>
            </w:r>
            <w:commentRangeEnd w:id="23"/>
            <w:r w:rsidR="005632FB">
              <w:rPr>
                <w:rStyle w:val="aff9"/>
              </w:rPr>
              <w:commentReference w:id="23"/>
            </w:r>
          </w:p>
          <w:p w14:paraId="5A0618BC" w14:textId="77777777" w:rsidR="00A21AF7" w:rsidRPr="00C028F8" w:rsidRDefault="00A21AF7" w:rsidP="006F083A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FC7A7" w14:textId="77777777" w:rsidR="00C02EBF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B25F7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7C3578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1C1409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7622" w14:textId="77777777" w:rsidR="00C02EBF" w:rsidRPr="00C028F8" w:rsidRDefault="00C02EB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E086" w14:textId="77777777" w:rsidR="00C02EBF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C02EBF" w:rsidRPr="004009B0" w14:paraId="65F2D10D" w14:textId="77777777" w:rsidTr="00E0176F">
        <w:trPr>
          <w:trHeight w:hRule="exact" w:val="213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E5C83" w14:textId="77777777" w:rsidR="00C02EBF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33</w:t>
            </w:r>
            <w:r w:rsidR="00755A62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E0C3" w14:textId="77777777" w:rsidR="00C02EBF" w:rsidRPr="00C028F8" w:rsidRDefault="00755A62" w:rsidP="006F083A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4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Л. Толстой. Детство Л. Толстого.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Из воспоминаний писателя. Подготовка сообщения о жизни и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творчестве писателя.</w:t>
            </w:r>
            <w:commentRangeEnd w:id="24"/>
            <w:r w:rsidR="005632FB">
              <w:rPr>
                <w:rStyle w:val="aff9"/>
              </w:rPr>
              <w:commentReference w:id="24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E6425" w14:textId="77777777" w:rsidR="00C02EBF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4A7F9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9CCEB3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B2A1A9" w14:textId="77777777" w:rsidR="00C02EBF" w:rsidRPr="00C028F8" w:rsidRDefault="00C02EBF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BB51" w14:textId="77777777" w:rsidR="00C02EBF" w:rsidRPr="00C028F8" w:rsidRDefault="00C02EB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EF3FB" w14:textId="77777777" w:rsidR="00C02EBF" w:rsidRPr="00C028F8" w:rsidRDefault="00E0176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E0176F" w14:paraId="4AF8C45C" w14:textId="77777777" w:rsidTr="00E0176F">
        <w:trPr>
          <w:trHeight w:hRule="exact" w:val="184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DD14" w14:textId="77777777" w:rsidR="00755A62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34</w:t>
            </w:r>
            <w:r w:rsidR="00755A62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1DAF" w14:textId="77777777" w:rsidR="00755A62" w:rsidRPr="00C028F8" w:rsidRDefault="00755A62" w:rsidP="006F083A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5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Сравнение текста рассуждения и текста-описания.</w:t>
            </w:r>
            <w:commentRangeEnd w:id="25"/>
            <w:r w:rsidR="005632FB">
              <w:rPr>
                <w:rStyle w:val="aff9"/>
              </w:rPr>
              <w:commentReference w:id="25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F9F1D" w14:textId="77777777" w:rsidR="00755A62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7DB85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CD822B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07610C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D065" w14:textId="77777777" w:rsidR="00755A62" w:rsidRPr="00C028F8" w:rsidRDefault="00755A62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16DAA" w14:textId="77777777" w:rsidR="009525D9" w:rsidRPr="00C028F8" w:rsidRDefault="00E0176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E0176F" w14:paraId="0C67C817" w14:textId="77777777" w:rsidTr="00E0176F">
        <w:trPr>
          <w:trHeight w:hRule="exact" w:val="28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E0B4" w14:textId="77777777" w:rsidR="00755A62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</w:t>
            </w:r>
            <w:r w:rsidR="00755A62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26B8" w14:textId="77777777" w:rsidR="00755A62" w:rsidRPr="00C028F8" w:rsidRDefault="00755A62" w:rsidP="006F083A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6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Поговорим о самом главном. Л.Н. Толстой «Акула».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Составление различных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вариантов плана.</w:t>
            </w:r>
            <w:commentRangeEnd w:id="26"/>
            <w:r w:rsidR="005632FB">
              <w:rPr>
                <w:rStyle w:val="aff9"/>
              </w:rPr>
              <w:commentReference w:id="26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825B5" w14:textId="77777777" w:rsidR="00755A62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B4175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0B01E4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54603E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1140" w14:textId="77777777" w:rsidR="00755A62" w:rsidRPr="00C028F8" w:rsidRDefault="00755A62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9F36" w14:textId="77777777" w:rsidR="00755A62" w:rsidRPr="00C028F8" w:rsidRDefault="00E0176F" w:rsidP="009525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E0176F" w14:paraId="27B6FDF0" w14:textId="77777777" w:rsidTr="00E0176F">
        <w:trPr>
          <w:trHeight w:hRule="exact" w:val="184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3DC4C" w14:textId="77777777" w:rsidR="00755A62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36</w:t>
            </w:r>
            <w:r w:rsidR="00755A62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FD17" w14:textId="77777777" w:rsidR="00755A62" w:rsidRPr="00C028F8" w:rsidRDefault="00755A62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commentRangeStart w:id="27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Как хорошо уметь читать. Л.Н. Толстой «Прыжок».</w:t>
            </w:r>
            <w:r w:rsidRPr="00C028F8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Тема и главная мысль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рассказа.</w:t>
            </w:r>
            <w:commentRangeEnd w:id="27"/>
            <w:r w:rsidR="005632FB">
              <w:rPr>
                <w:rStyle w:val="aff9"/>
              </w:rPr>
              <w:commentReference w:id="27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83F03" w14:textId="77777777" w:rsidR="00755A62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56200C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182A8C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2533EB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B057" w14:textId="77777777" w:rsidR="00755A62" w:rsidRPr="00C028F8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B7B9" w14:textId="77777777" w:rsidR="00755A62" w:rsidRPr="00C028F8" w:rsidRDefault="00E0176F" w:rsidP="009525D9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  <w:r w:rsidR="009525D9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 </w:t>
            </w:r>
          </w:p>
        </w:tc>
      </w:tr>
      <w:tr w:rsidR="00755A62" w:rsidRPr="005409C8" w14:paraId="74C29652" w14:textId="77777777" w:rsidTr="00E0176F">
        <w:trPr>
          <w:trHeight w:hRule="exact" w:val="21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AFD6" w14:textId="77777777" w:rsidR="00755A62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37</w:t>
            </w:r>
            <w:r w:rsidR="00755A62" w:rsidRPr="00755A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81CE" w14:textId="77777777" w:rsidR="00755A62" w:rsidRPr="00C028F8" w:rsidRDefault="00A82AFC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«Великие русские писатели»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6863C" w14:textId="77777777" w:rsidR="00755A62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8BA2A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6A953A" w14:textId="77777777" w:rsidR="00755A62" w:rsidRPr="004B7EFC" w:rsidRDefault="00B40680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B7E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EBC636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CDED" w14:textId="77777777" w:rsidR="00755A62" w:rsidRPr="00C028F8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BB70" w14:textId="676291EB" w:rsidR="00835989" w:rsidRPr="00C028F8" w:rsidRDefault="00AE4467" w:rsidP="00223766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  <w:r w:rsidR="00A5274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755A62" w:rsidRPr="00E0176F" w14:paraId="0EE933E7" w14:textId="77777777" w:rsidTr="00E0176F">
        <w:trPr>
          <w:trHeight w:hRule="exact" w:val="22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DBCE6" w14:textId="24CC75D6" w:rsidR="00755A62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38</w:t>
            </w:r>
            <w:r w:rsidR="008A4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C028" w14:textId="77777777" w:rsidR="00755A62" w:rsidRPr="00C028F8" w:rsidRDefault="00755A62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28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названием раздела</w:t>
            </w:r>
            <w:r w:rsidR="00A82AFC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«Литературные сказки. Что знаем и умеем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A82AFC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мире книг.</w:t>
            </w:r>
            <w:r w:rsidR="008A4A1E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Д. Мамин-Сибиряк. «Сказка про Храброго зайца ».</w:t>
            </w:r>
            <w:r w:rsidR="008A4A1E" w:rsidRPr="00C028F8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8A4A1E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Сравнение литературной и народной сказок.</w:t>
            </w:r>
            <w:commentRangeEnd w:id="28"/>
            <w:r w:rsidR="005632FB">
              <w:rPr>
                <w:rStyle w:val="aff9"/>
              </w:rPr>
              <w:commentReference w:id="28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CC15C" w14:textId="77777777" w:rsidR="00755A62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29F97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215466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AFA026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BC80" w14:textId="77777777" w:rsidR="00755A62" w:rsidRPr="00C028F8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6D83" w14:textId="77777777" w:rsidR="00755A62" w:rsidRPr="00C028F8" w:rsidRDefault="00E0176F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E0176F" w14:paraId="2EF0889A" w14:textId="77777777" w:rsidTr="00E0176F">
        <w:trPr>
          <w:trHeight w:hRule="exact" w:val="241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DB65" w14:textId="77777777" w:rsidR="00755A62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39</w:t>
            </w:r>
            <w:r w:rsidR="008A4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6730" w14:textId="6C573EDD" w:rsidR="00755A62" w:rsidRPr="00C028F8" w:rsidRDefault="008A4A1E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Д. Мамин-Сиби</w:t>
            </w:r>
            <w:r w:rsidR="001E76C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ряк. «Сказка про Храброго зайца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».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Характеристика героев.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D490CE" w14:textId="77777777" w:rsidR="00755A62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3E5C3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5222C8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0D54A8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59090" w14:textId="77777777" w:rsidR="00755A62" w:rsidRPr="00C028F8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7D4EE" w14:textId="77777777" w:rsidR="00755A62" w:rsidRPr="00C028F8" w:rsidRDefault="00E0176F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E0176F" w14:paraId="33FCCC2D" w14:textId="77777777" w:rsidTr="00E0176F">
        <w:trPr>
          <w:trHeight w:hRule="exact" w:val="184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4320" w14:textId="77777777" w:rsidR="00755A62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40</w:t>
            </w:r>
            <w:r w:rsidR="008A4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11E5" w14:textId="77777777" w:rsidR="00755A62" w:rsidRPr="00C028F8" w:rsidRDefault="008A4A1E" w:rsidP="006F083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В. Одоевский «Мороз Иванович». Сравнение героев сказки</w:t>
            </w:r>
            <w:r w:rsidR="00DC14C8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 их поступкам и внешнему виду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44DEB" w14:textId="77777777" w:rsidR="00755A62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DEE0A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11BBEA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62E862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9D26B" w14:textId="77777777" w:rsidR="00755A62" w:rsidRPr="00C028F8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0C0A" w14:textId="77777777" w:rsidR="00755A62" w:rsidRPr="00C028F8" w:rsidRDefault="00E0176F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755A62" w:rsidRPr="00E0176F" w14:paraId="0C374FF0" w14:textId="77777777" w:rsidTr="00572E1D">
        <w:trPr>
          <w:trHeight w:hRule="exact" w:val="156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AD99" w14:textId="77777777" w:rsidR="00755A62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41</w:t>
            </w:r>
            <w:r w:rsidR="008A4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727F" w14:textId="77777777" w:rsidR="00755A62" w:rsidRPr="00C028F8" w:rsidRDefault="00A82AFC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В. Одоевский «Мороз Иванович».</w:t>
            </w:r>
            <w:r w:rsidR="008A4A1E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8A4A1E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Составление плана сказки.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E102F" w14:textId="77777777" w:rsidR="00755A62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3FAEB2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1DBCE0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E3D1E4" w14:textId="77777777" w:rsidR="00755A62" w:rsidRPr="00C028F8" w:rsidRDefault="00755A62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DC9C" w14:textId="77777777" w:rsidR="00755A62" w:rsidRPr="00C028F8" w:rsidRDefault="00755A62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74321" w14:textId="77777777" w:rsidR="00755A62" w:rsidRPr="00C028F8" w:rsidRDefault="00E0176F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4A1E" w:rsidRPr="00E0176F" w14:paraId="08DE74B6" w14:textId="77777777" w:rsidTr="00E0176F">
        <w:trPr>
          <w:trHeight w:hRule="exact" w:val="142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262E9" w14:textId="77777777" w:rsidR="008A4A1E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42</w:t>
            </w:r>
            <w:r w:rsidR="008A4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4B61" w14:textId="77777777" w:rsidR="008A4A1E" w:rsidRPr="00C028F8" w:rsidRDefault="008A4A1E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В. Одоевский «Мороз Иванович». 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Подробный и выборочный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пересказ сказки.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D8DB2" w14:textId="77777777" w:rsidR="008A4A1E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1CE1E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2D1077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DD8E94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AC98" w14:textId="77777777" w:rsidR="008A4A1E" w:rsidRPr="00C028F8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FB1E" w14:textId="77777777" w:rsidR="007E4EBE" w:rsidRPr="00C028F8" w:rsidRDefault="00E0176F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4A1E" w:rsidRPr="00E0176F" w14:paraId="4728F335" w14:textId="77777777" w:rsidTr="00E0176F">
        <w:trPr>
          <w:trHeight w:hRule="exact" w:val="21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102E" w14:textId="77777777" w:rsidR="008A4A1E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43</w:t>
            </w:r>
            <w:r w:rsidR="008A4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990B" w14:textId="77777777" w:rsidR="008A4A1E" w:rsidRPr="00C028F8" w:rsidRDefault="008A4A1E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Как хорошо уметь читать. В. Гаршин «Лягушка-путешественница». Нравственный смысл сказки.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0F6CA" w14:textId="77777777" w:rsidR="008A4A1E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287B46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0E08BD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723278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1070" w14:textId="77777777" w:rsidR="008A4A1E" w:rsidRPr="00C028F8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99A4" w14:textId="77777777" w:rsidR="008A4A1E" w:rsidRPr="00C028F8" w:rsidRDefault="00E0176F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8A4A1E" w:rsidRPr="00E0176F" w14:paraId="402A33E1" w14:textId="77777777" w:rsidTr="00572E1D">
        <w:trPr>
          <w:trHeight w:hRule="exact" w:val="157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0ECD" w14:textId="77777777" w:rsidR="008A4A1E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44</w:t>
            </w:r>
            <w:r w:rsidR="008A4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7A14" w14:textId="77777777" w:rsidR="008A4A1E" w:rsidRPr="00C028F8" w:rsidRDefault="008A4A1E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В. Гаршин «Лягушка-путешественница».</w:t>
            </w:r>
            <w:r w:rsidRPr="00C028F8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Характеристика героев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сказки.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8B4688" w14:textId="77777777" w:rsidR="008A4A1E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D8D3A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2BF97ED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343F3C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AD00" w14:textId="77777777" w:rsidR="008A4A1E" w:rsidRPr="00C028F8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A86C" w14:textId="77777777" w:rsidR="009525D9" w:rsidRPr="00C028F8" w:rsidRDefault="00E0176F" w:rsidP="009525D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1BF925C2" w14:textId="77777777" w:rsidR="008A4A1E" w:rsidRPr="00C028F8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8A4A1E" w:rsidRPr="005409C8" w14:paraId="27622F2E" w14:textId="77777777" w:rsidTr="00572E1D">
        <w:trPr>
          <w:trHeight w:hRule="exact" w:val="28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259E" w14:textId="77777777" w:rsidR="008A4A1E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45</w:t>
            </w:r>
            <w:r w:rsidR="008A4A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E0EE" w14:textId="300BF8D5" w:rsidR="008A4A1E" w:rsidRPr="00C028F8" w:rsidRDefault="00A52747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«Литературные сказки»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2160D" w14:textId="77777777" w:rsidR="008A4A1E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4D9D9" w14:textId="0C6D3C8A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462D99" w14:textId="5655DA12" w:rsidR="008A4A1E" w:rsidRPr="00C028F8" w:rsidRDefault="00A52747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5049A1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99DA" w14:textId="77777777" w:rsidR="008A4A1E" w:rsidRPr="00C028F8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F09D" w14:textId="10CC3670" w:rsidR="00A52747" w:rsidRDefault="00A52747" w:rsidP="00C02EB0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  <w:p w14:paraId="7353D6FD" w14:textId="14647ABD" w:rsidR="00C02EB0" w:rsidRDefault="00A52747" w:rsidP="00A5274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26BA9E8" w14:textId="77777777" w:rsidR="008A4A1E" w:rsidRPr="00C028F8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8A4A1E" w:rsidRPr="004009B0" w14:paraId="045FDF32" w14:textId="77777777" w:rsidTr="00E0176F">
        <w:trPr>
          <w:trHeight w:hRule="exact" w:val="27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8C1F6" w14:textId="1E51887C" w:rsidR="008A4A1E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46</w:t>
            </w:r>
            <w:r w:rsidR="00532C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FACB" w14:textId="77777777" w:rsidR="00BF0681" w:rsidRPr="00C028F8" w:rsidRDefault="00F649F4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9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названием раздела</w:t>
            </w:r>
            <w:r w:rsidR="00BF0681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«Были-небылицы»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BF0681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Что знаем и умеем. В мире книг. </w:t>
            </w:r>
          </w:p>
          <w:p w14:paraId="35A32479" w14:textId="77777777" w:rsidR="008A4A1E" w:rsidRPr="00C028F8" w:rsidRDefault="00F649F4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М. Горький «Случай с Евсейкой». Приём сравнения — основной приём описания подводного царства.</w:t>
            </w:r>
            <w:commentRangeEnd w:id="29"/>
            <w:r w:rsidR="005632FB">
              <w:rPr>
                <w:rStyle w:val="aff9"/>
              </w:rPr>
              <w:commentReference w:id="29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B10EB" w14:textId="77777777" w:rsidR="008A4A1E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4F4D7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B1C467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C89DA0" w14:textId="77777777" w:rsidR="008A4A1E" w:rsidRPr="00C028F8" w:rsidRDefault="008A4A1E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E6DC" w14:textId="77777777" w:rsidR="008A4A1E" w:rsidRPr="00C028F8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3054" w14:textId="77777777" w:rsidR="009F1FFD" w:rsidRPr="00C028F8" w:rsidRDefault="00C02EB0" w:rsidP="009F1FF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9F1FF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4266FF60" w14:textId="77777777" w:rsidR="008A4A1E" w:rsidRPr="00C028F8" w:rsidRDefault="008A4A1E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F649F4" w:rsidRPr="00E0176F" w14:paraId="5E072229" w14:textId="77777777" w:rsidTr="00E0176F">
        <w:trPr>
          <w:trHeight w:hRule="exact" w:val="269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220E" w14:textId="77777777" w:rsidR="00F649F4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47</w:t>
            </w:r>
            <w:r w:rsidR="00532C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6954" w14:textId="77777777" w:rsidR="00F649F4" w:rsidRPr="00C028F8" w:rsidRDefault="00300CED" w:rsidP="008A4A1E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30"/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М. Горький «Случай с Евсейкой».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Краткий и подробный пересказ.</w:t>
            </w:r>
            <w:commentRangeEnd w:id="30"/>
            <w:r w:rsidR="005632FB">
              <w:rPr>
                <w:rStyle w:val="aff9"/>
              </w:rPr>
              <w:commentReference w:id="30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9260E8" w14:textId="77777777" w:rsidR="00F649F4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C7043" w14:textId="77777777" w:rsidR="00F649F4" w:rsidRPr="00C028F8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8B74DC" w14:textId="77777777" w:rsidR="00F649F4" w:rsidRPr="00C028F8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0EF071" w14:textId="77777777" w:rsidR="00F649F4" w:rsidRPr="00C028F8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F4B1" w14:textId="77777777" w:rsidR="00F649F4" w:rsidRPr="00C028F8" w:rsidRDefault="00F649F4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1BBD" w14:textId="77777777" w:rsidR="00F649F4" w:rsidRPr="00C028F8" w:rsidRDefault="00C02EB0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F649F4" w:rsidRPr="00E0176F" w14:paraId="7263477C" w14:textId="77777777" w:rsidTr="00E0176F">
        <w:trPr>
          <w:trHeight w:hRule="exact" w:val="269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66C70" w14:textId="77777777" w:rsidR="00F649F4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48</w:t>
            </w:r>
            <w:r w:rsidR="00532C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F3F5" w14:textId="77777777" w:rsidR="00F649F4" w:rsidRPr="00C028F8" w:rsidRDefault="00300CED" w:rsidP="008A4A1E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31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К. Паустовский «Растрёпанный воробей».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Определение жанра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произведения.</w:t>
            </w:r>
            <w:commentRangeEnd w:id="31"/>
            <w:r w:rsidR="005632FB">
              <w:rPr>
                <w:rStyle w:val="aff9"/>
              </w:rPr>
              <w:commentReference w:id="31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DCDBB" w14:textId="77777777" w:rsidR="00F649F4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A3C9A" w14:textId="77777777" w:rsidR="00F649F4" w:rsidRPr="00C028F8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A3A63A" w14:textId="77777777" w:rsidR="00F649F4" w:rsidRPr="00C028F8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2CE772" w14:textId="77777777" w:rsidR="00F649F4" w:rsidRPr="00C028F8" w:rsidRDefault="00F649F4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7DB3A" w14:textId="77777777" w:rsidR="00F649F4" w:rsidRPr="00C028F8" w:rsidRDefault="00F649F4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21F9A" w14:textId="77777777" w:rsidR="00F649F4" w:rsidRPr="00C028F8" w:rsidRDefault="00C02EB0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532CEA" w:rsidRPr="00E0176F" w14:paraId="5178D2E8" w14:textId="77777777" w:rsidTr="00E0176F">
        <w:trPr>
          <w:trHeight w:hRule="exact" w:val="28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59A7" w14:textId="77777777" w:rsidR="00532CEA" w:rsidRPr="00755A62" w:rsidRDefault="00D87A76" w:rsidP="006F083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49</w:t>
            </w:r>
            <w:r w:rsidR="00532C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5461" w14:textId="77777777" w:rsidR="00532CEA" w:rsidRPr="00C028F8" w:rsidRDefault="00300CED" w:rsidP="008A4A1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2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К. Паустовский «Растрёпанный воробей».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Герои произведения. </w:t>
            </w:r>
            <w:r w:rsidRPr="00C028F8">
              <w:rPr>
                <w:rFonts w:ascii="Times New Roman" w:hAnsi="Times New Roman" w:cs="Times New Roman"/>
                <w:sz w:val="20"/>
                <w:szCs w:val="20"/>
              </w:rPr>
              <w:t>Характеристика героев.</w:t>
            </w:r>
            <w:commentRangeEnd w:id="32"/>
            <w:r w:rsidR="005632FB">
              <w:rPr>
                <w:rStyle w:val="aff9"/>
              </w:rPr>
              <w:commentReference w:id="32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7D89D" w14:textId="77777777" w:rsidR="00532CEA" w:rsidRPr="00C028F8" w:rsidRDefault="00BF0681" w:rsidP="006F083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DF4E7" w14:textId="77777777" w:rsidR="00532CEA" w:rsidRPr="00C028F8" w:rsidRDefault="00532CE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38EAC2" w14:textId="77777777" w:rsidR="00532CEA" w:rsidRPr="00C028F8" w:rsidRDefault="00532CE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92C7BA" w14:textId="77777777" w:rsidR="00532CEA" w:rsidRPr="00C028F8" w:rsidRDefault="00532CEA" w:rsidP="006F083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0DB3" w14:textId="77777777" w:rsidR="00532CEA" w:rsidRPr="00C028F8" w:rsidRDefault="00532CEA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71C8" w14:textId="77777777" w:rsidR="00532CEA" w:rsidRPr="00C028F8" w:rsidRDefault="00C02EB0" w:rsidP="006F083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334DADD2" w14:textId="77777777" w:rsidTr="00E0176F">
        <w:trPr>
          <w:trHeight w:hRule="exact" w:val="283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F28A" w14:textId="77777777" w:rsidR="00300CED" w:rsidRPr="00532CEA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84CF5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3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Как хорошо уметь читать. А. Куприн «Слон».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Основные события произведения. Составление различных вариантов плана.</w:t>
            </w:r>
            <w:commentRangeEnd w:id="33"/>
            <w:r w:rsidR="005632FB">
              <w:rPr>
                <w:rStyle w:val="aff9"/>
              </w:rPr>
              <w:commentReference w:id="33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BD2F04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18865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9A394C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94F1B3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38BE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2AD43" w14:textId="77777777" w:rsidR="00300CED" w:rsidRPr="00C028F8" w:rsidRDefault="00C02EB0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5A967A1C" w14:textId="77777777" w:rsidTr="00E0176F">
        <w:trPr>
          <w:trHeight w:hRule="exact" w:val="21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19E5" w14:textId="77777777" w:rsidR="00300CED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4068" w14:textId="77777777" w:rsidR="00300CED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4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 Куприн «Слон». Подробный пересказ текста.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commentRangeEnd w:id="34"/>
            <w:r w:rsidR="002815E4">
              <w:rPr>
                <w:rStyle w:val="aff9"/>
              </w:rPr>
              <w:commentReference w:id="34"/>
            </w:r>
          </w:p>
          <w:p w14:paraId="034BA3EF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CCC9D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24CC6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681912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96873A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A50B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E8331" w14:textId="77777777" w:rsidR="00300CED" w:rsidRPr="00C028F8" w:rsidRDefault="0032451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</w:t>
            </w:r>
            <w:r w:rsidR="00C02EB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контроль</w:t>
            </w:r>
          </w:p>
          <w:p w14:paraId="241BD3BB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300CED" w:rsidRPr="005409C8" w14:paraId="14F8C203" w14:textId="77777777" w:rsidTr="00E0176F">
        <w:trPr>
          <w:trHeight w:hRule="exact" w:val="287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6175" w14:textId="77777777" w:rsidR="00300CED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A4D0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«Были-небылицы»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99B3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3D2FD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C1F71F" w14:textId="77777777" w:rsidR="00300CED" w:rsidRPr="00324510" w:rsidRDefault="00324510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245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32377A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2DA5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B704" w14:textId="750F4F4F" w:rsidR="00300CED" w:rsidRPr="00C028F8" w:rsidRDefault="00AE4467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  <w:r w:rsidR="0032451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 w:rsidRPr="00C028F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75BFFE1C" w14:textId="77777777" w:rsidTr="00E0176F">
        <w:trPr>
          <w:trHeight w:hRule="exact" w:val="268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7B15A" w14:textId="62CBB7B0" w:rsidR="00300CED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53.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8F61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5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разделом «Поэтическая тетрадь» Что знаем и умеем. В мире книг. Саша Чёрный. Стихи о животных.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«Воробей». Средства художественной выразительности.</w:t>
            </w:r>
            <w:commentRangeEnd w:id="35"/>
            <w:r w:rsidR="002815E4">
              <w:rPr>
                <w:rStyle w:val="aff9"/>
              </w:rPr>
              <w:commentReference w:id="35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8533C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DD3DB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B52EBB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CEA249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A927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26D1" w14:textId="77777777" w:rsidR="00300CED" w:rsidRPr="00C028F8" w:rsidRDefault="00C02EB0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7B65BCB1" w14:textId="77777777" w:rsidTr="00E0176F">
        <w:trPr>
          <w:trHeight w:hRule="exact" w:val="27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5E5F" w14:textId="77777777" w:rsidR="00300CED" w:rsidRPr="00AE42F7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54</w:t>
            </w:r>
            <w:r w:rsidRPr="00AE42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5596D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6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Саша Чёрный «Что ты тискаешь утенка», «Слон»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Авторское отношение к изображаемому.</w:t>
            </w:r>
            <w:commentRangeEnd w:id="36"/>
            <w:r w:rsidR="002815E4">
              <w:rPr>
                <w:rStyle w:val="aff9"/>
              </w:rPr>
              <w:commentReference w:id="36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4683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DDF1D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E54808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093557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5407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4491E" w14:textId="77777777" w:rsidR="00300CED" w:rsidRPr="00C028F8" w:rsidRDefault="00C02EB0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7F063697" w14:textId="77777777" w:rsidTr="00E0176F">
        <w:trPr>
          <w:trHeight w:hRule="exact" w:val="21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4C65E" w14:textId="77777777" w:rsidR="00300CED" w:rsidRPr="00AE42F7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55</w:t>
            </w:r>
            <w:r w:rsidRPr="00AE42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AC590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7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А. Блок. Картины зимних забав.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Средства художественной выразительности для создания образа.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3598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 Блок «Сны», «Ворона»</w:t>
            </w:r>
            <w:commentRangeEnd w:id="37"/>
            <w:r w:rsidR="002815E4">
              <w:rPr>
                <w:rStyle w:val="aff9"/>
              </w:rPr>
              <w:commentReference w:id="37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9EEB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8C92A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1A1770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0212F5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10BB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9399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  </w:t>
            </w:r>
          </w:p>
          <w:p w14:paraId="59CF413A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300CED" w:rsidRPr="00E0176F" w14:paraId="739DE7D7" w14:textId="77777777" w:rsidTr="00E0176F">
        <w:trPr>
          <w:trHeight w:hRule="exact" w:val="313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94DF8" w14:textId="77777777" w:rsidR="00300CED" w:rsidRPr="00AE42F7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56</w:t>
            </w:r>
            <w:r w:rsidRPr="00AE42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FA89" w14:textId="77777777" w:rsidR="00300CED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38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Поговорим о самом главном М.Пришвин «Моя Родина»</w:t>
            </w:r>
            <w:commentRangeEnd w:id="38"/>
            <w:r w:rsidR="002815E4">
              <w:rPr>
                <w:rStyle w:val="aff9"/>
              </w:rPr>
              <w:commentReference w:id="38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832A2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B5B07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9FDDDB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0EEAE2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AF26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36D9" w14:textId="77777777" w:rsidR="00300CED" w:rsidRPr="00C028F8" w:rsidRDefault="00324510" w:rsidP="00C02EB0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300CED" w:rsidRPr="00A52747" w14:paraId="06D743BD" w14:textId="77777777" w:rsidTr="00E0176F">
        <w:trPr>
          <w:trHeight w:hRule="exact" w:val="257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081D" w14:textId="77777777" w:rsidR="00300CED" w:rsidRPr="00AE42F7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57</w:t>
            </w:r>
            <w:r w:rsidRPr="00AE42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7EE51" w14:textId="77777777" w:rsidR="00324510" w:rsidRPr="00C028F8" w:rsidRDefault="00324510" w:rsidP="00324510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39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С. Есенин «Черёмуха».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Выразительное чтение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стихотворения.</w:t>
            </w:r>
            <w:commentRangeEnd w:id="39"/>
            <w:r w:rsidR="002815E4">
              <w:rPr>
                <w:rStyle w:val="aff9"/>
              </w:rPr>
              <w:commentReference w:id="39"/>
            </w:r>
          </w:p>
          <w:p w14:paraId="428E7297" w14:textId="77777777" w:rsidR="00324510" w:rsidRPr="00C028F8" w:rsidRDefault="00324510" w:rsidP="00324510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Тест по разделу «Поэтическая тетрадь»</w:t>
            </w:r>
          </w:p>
          <w:p w14:paraId="6DCEEA89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8884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FCA1C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D932E4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8240CE" w14:textId="77777777" w:rsidR="00300CED" w:rsidRPr="00C028F8" w:rsidRDefault="00300CED" w:rsidP="00300CED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D6F6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7EDF2" w14:textId="77777777" w:rsidR="00AE4467" w:rsidRDefault="00AE4467" w:rsidP="00AE446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тестирование</w:t>
            </w:r>
          </w:p>
          <w:p w14:paraId="115862E9" w14:textId="77777777" w:rsidR="00300CED" w:rsidRPr="00C028F8" w:rsidRDefault="00300CED" w:rsidP="00300CE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300CED" w:rsidRPr="00E0176F" w14:paraId="2CADA081" w14:textId="77777777" w:rsidTr="00E0176F">
        <w:trPr>
          <w:trHeight w:hRule="exact" w:val="30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E5AE4" w14:textId="44C5F2D9" w:rsidR="00300CED" w:rsidRPr="00AE42F7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58</w:t>
            </w:r>
            <w:r w:rsidRPr="00AE42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8019D44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40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разделом «Люби все живое». Что знаем и умеем. В мире книг.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И. Соколов-Микитов «Листопадничек».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Почему произведение так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называется?  </w:t>
            </w:r>
            <w:commentRangeEnd w:id="40"/>
            <w:r w:rsidR="002815E4">
              <w:rPr>
                <w:rStyle w:val="aff9"/>
              </w:rPr>
              <w:commentReference w:id="40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B1BA2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FFF3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CE3034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1C0B37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70C0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C55A95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6C30F180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28BA8ED8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F34903" w14:textId="77777777" w:rsidR="00300CED" w:rsidRPr="00AE42F7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59.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44AAE4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41"/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И. Соколов-Микитов «Листопадничек».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Листопадничек —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главный герой произведения.</w:t>
            </w:r>
            <w:commentRangeEnd w:id="41"/>
            <w:r w:rsidR="002815E4">
              <w:rPr>
                <w:rStyle w:val="aff9"/>
              </w:rPr>
              <w:commentReference w:id="41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CCC82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E95B5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620B9B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6424C2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2EC3C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D97C2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1603BEC7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300CED" w:rsidRPr="00E0176F" w14:paraId="1E8A9BD5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6B0F0" w14:textId="77777777" w:rsidR="00300CED" w:rsidRPr="00AE42F7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60.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BEB111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commentRangeStart w:id="42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В. Белов «Малька провинилась». Отношение автора к главному герою.</w:t>
            </w:r>
            <w:commentRangeEnd w:id="42"/>
            <w:r w:rsidR="002815E4">
              <w:rPr>
                <w:rStyle w:val="aff9"/>
              </w:rPr>
              <w:commentReference w:id="42"/>
            </w:r>
          </w:p>
          <w:p w14:paraId="559BB6C3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F2BA8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ABD8D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4684D2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62216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A8B10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C4B5C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3B03DEE4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300CED" w:rsidRPr="00E0176F" w14:paraId="4454C4C2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90D66" w14:textId="77777777" w:rsidR="00300CED" w:rsidRPr="00AE42F7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</w:t>
            </w:r>
            <w:r w:rsidRPr="00AE42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D3E5CA" w14:textId="77777777" w:rsidR="00324510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43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В. Белов «Ещё про Мальку». Смысловые части.</w:t>
            </w:r>
            <w:commentRangeEnd w:id="43"/>
            <w:r w:rsidR="002815E4">
              <w:rPr>
                <w:rStyle w:val="aff9"/>
              </w:rPr>
              <w:commentReference w:id="43"/>
            </w:r>
          </w:p>
          <w:p w14:paraId="662320CA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DDE3D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33C9D6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D3045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5B33A8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9A5F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20C0B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</w:tc>
      </w:tr>
      <w:tr w:rsidR="00C02EB0" w:rsidRPr="00E0176F" w14:paraId="14F6F62C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D1A40" w14:textId="77777777" w:rsidR="00C02EB0" w:rsidRPr="00AE42F7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B4BF93" w14:textId="77777777" w:rsidR="00C02EB0" w:rsidRPr="00C028F8" w:rsidRDefault="00324510" w:rsidP="00C02EB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44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В. Драгунский «Он живой и светится…».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Нравственный смысл рассказа.</w:t>
            </w:r>
            <w:commentRangeEnd w:id="44"/>
            <w:r w:rsidR="002815E4">
              <w:rPr>
                <w:rStyle w:val="aff9"/>
              </w:rPr>
              <w:commentReference w:id="44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63855" w14:textId="77777777" w:rsidR="00C02EB0" w:rsidRPr="00C028F8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BDBC4" w14:textId="77777777" w:rsidR="00C02EB0" w:rsidRPr="00C028F8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3A9B3D" w14:textId="77777777" w:rsidR="00C02EB0" w:rsidRPr="00C028F8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622D02" w14:textId="77777777" w:rsidR="00C02EB0" w:rsidRPr="00C028F8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561E4" w14:textId="77777777" w:rsidR="00C02EB0" w:rsidRPr="00C028F8" w:rsidRDefault="00C02EB0" w:rsidP="00C02EB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9628F" w14:textId="77777777" w:rsidR="00C02EB0" w:rsidRDefault="00C02EB0" w:rsidP="00C02EB0">
            <w:r w:rsidRPr="00340C5D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C02EB0" w:rsidRPr="00E0176F" w14:paraId="37CEAB6B" w14:textId="77777777" w:rsidTr="00572E1D">
        <w:trPr>
          <w:trHeight w:hRule="exact" w:val="240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EB0F4" w14:textId="77777777" w:rsidR="00C02EB0" w:rsidRPr="00AE42F7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63.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E7589C" w14:textId="77777777" w:rsidR="00C02EB0" w:rsidRPr="00C028F8" w:rsidRDefault="00324510" w:rsidP="00C02EB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45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Поговорим о самом главном. В. Астафьев «Капалуха».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Герои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произведения. Составление вопросного плана с выделением смысловых частей..</w:t>
            </w:r>
            <w:commentRangeEnd w:id="45"/>
            <w:r w:rsidR="002815E4">
              <w:rPr>
                <w:rStyle w:val="aff9"/>
              </w:rPr>
              <w:commentReference w:id="45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F1597" w14:textId="77777777" w:rsidR="00C02EB0" w:rsidRPr="00C028F8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C0F2F" w14:textId="77777777" w:rsidR="00C02EB0" w:rsidRPr="00C028F8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4F42EF" w14:textId="77777777" w:rsidR="00C02EB0" w:rsidRPr="00C028F8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C7A1E5" w14:textId="77777777" w:rsidR="00C02EB0" w:rsidRPr="00C028F8" w:rsidRDefault="00C02EB0" w:rsidP="00C02E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A8437" w14:textId="77777777" w:rsidR="00C02EB0" w:rsidRPr="00C028F8" w:rsidRDefault="00C02EB0" w:rsidP="00C02EB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F0A66" w14:textId="77777777" w:rsidR="00C02EB0" w:rsidRDefault="00C02EB0" w:rsidP="00C02EB0">
            <w:r w:rsidRPr="00340C5D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300CED" w:rsidRPr="00E0176F" w14:paraId="31A7DEDB" w14:textId="77777777" w:rsidTr="00572E1D">
        <w:trPr>
          <w:trHeight w:hRule="exact" w:val="269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302D6" w14:textId="77777777" w:rsidR="00300CED" w:rsidRPr="00AE42F7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64.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E092DA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commentRangeStart w:id="46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Как  хорошо уметь читать. Б. Житков «Про обезьянку».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commentRangeEnd w:id="46"/>
            <w:r w:rsidR="002815E4">
              <w:rPr>
                <w:rStyle w:val="aff9"/>
              </w:rPr>
              <w:commentReference w:id="46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E772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D273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358CD2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681E17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75556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19D2E" w14:textId="77777777" w:rsidR="007E4EBE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300CED" w:rsidRPr="00E0176F" w14:paraId="272966E6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D35AD" w14:textId="77777777" w:rsidR="00300CED" w:rsidRPr="00AE42F7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65.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A0F794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47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Б. Житков «Про обезьянку».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Краткий пересказ.</w:t>
            </w:r>
            <w:commentRangeEnd w:id="47"/>
            <w:r w:rsidR="002815E4">
              <w:rPr>
                <w:rStyle w:val="aff9"/>
              </w:rPr>
              <w:commentReference w:id="47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46B869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D9792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4C8697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D444C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FF5FE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6CC75F" w14:textId="77777777" w:rsidR="00300CED" w:rsidRPr="00C028F8" w:rsidRDefault="00324510" w:rsidP="0032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5409C8" w14:paraId="776884A8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5D41CB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66.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B20A72" w14:textId="77777777" w:rsidR="00300CED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Проверочная работа по разделу «Люби все живое» 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7A17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92059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2AEE4A" w14:textId="77777777" w:rsidR="00300CED" w:rsidRPr="00C028F8" w:rsidRDefault="00324510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0485BF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8BA35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607DC" w14:textId="150C1BEC" w:rsidR="00835989" w:rsidRPr="00C028F8" w:rsidRDefault="00A52747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</w:tc>
      </w:tr>
      <w:tr w:rsidR="00300CED" w:rsidRPr="00E0176F" w14:paraId="66EFA8C1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621AE" w14:textId="028173BB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67.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370BC5" w14:textId="77777777" w:rsidR="00324510" w:rsidRPr="00C028F8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48"/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Произведения о детях. </w:t>
            </w:r>
          </w:p>
          <w:p w14:paraId="1FCB4C46" w14:textId="77777777" w:rsidR="00324510" w:rsidRPr="00C028F8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Рассказ Н. Н. Носова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«Огурцы». Главная мысль произведения. Оценка поступков героев. Сравнение героев по их поступкам.</w:t>
            </w:r>
            <w:commentRangeEnd w:id="48"/>
            <w:r w:rsidR="002C71FA">
              <w:rPr>
                <w:rStyle w:val="aff9"/>
              </w:rPr>
              <w:commentReference w:id="48"/>
            </w:r>
          </w:p>
          <w:p w14:paraId="5539ECC0" w14:textId="77777777" w:rsidR="00300CED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C5AF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7B828F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4CA24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FB7BED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E1B0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EF8C8C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7087AABC" w14:textId="77777777" w:rsidTr="002C71FA">
        <w:trPr>
          <w:trHeight w:hRule="exact" w:val="29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9E269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68.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DF9802" w14:textId="318E8F4B" w:rsidR="00324510" w:rsidRPr="00C028F8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49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Рассказ </w:t>
            </w: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И. Никулиной «Бабушкин кактус». Составление портретной характеристики персонажей с</w:t>
            </w:r>
            <w:r w:rsidR="002C71FA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приведением примеров из текста.</w:t>
            </w:r>
            <w:commentRangeEnd w:id="49"/>
            <w:r w:rsidR="002C71FA">
              <w:rPr>
                <w:rStyle w:val="aff9"/>
              </w:rPr>
              <w:commentReference w:id="49"/>
            </w:r>
          </w:p>
          <w:p w14:paraId="44D7519A" w14:textId="77777777" w:rsidR="00324510" w:rsidRPr="00C028F8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  <w:p w14:paraId="136268B9" w14:textId="77777777" w:rsidR="00300CED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584AA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4295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234F3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A3C69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05F96D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EA68A" w14:textId="77777777" w:rsidR="00300CED" w:rsidRPr="00C028F8" w:rsidRDefault="0032451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300CED" w:rsidRPr="00E0176F" w14:paraId="05EA7B4F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ADEDC1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69.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86B78A" w14:textId="77777777" w:rsidR="00324510" w:rsidRPr="00C028F8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50"/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Е. А. Пермяк «Дедушкин характер». Характеристика героев. Составление вопросов к тексту.</w:t>
            </w:r>
            <w:commentRangeEnd w:id="50"/>
            <w:r w:rsidR="002C71FA">
              <w:rPr>
                <w:rStyle w:val="aff9"/>
              </w:rPr>
              <w:commentReference w:id="50"/>
            </w:r>
          </w:p>
          <w:p w14:paraId="413C0C57" w14:textId="77777777" w:rsidR="00324510" w:rsidRPr="00C028F8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  <w:p w14:paraId="37B22BF7" w14:textId="77777777" w:rsidR="00324510" w:rsidRPr="00C028F8" w:rsidRDefault="00324510" w:rsidP="003245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494D6BB6" w14:textId="77777777" w:rsidR="00300CED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Тест по произведениям о детях.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29FBCF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E141B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463CD4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9875F1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F1922A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6F9BA" w14:textId="3AA39C3A" w:rsidR="00835989" w:rsidRPr="00C028F8" w:rsidRDefault="00A52747" w:rsidP="0032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тестирование</w:t>
            </w:r>
          </w:p>
          <w:p w14:paraId="6A8831C6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300CED" w:rsidRPr="00E0176F" w14:paraId="0C6C2C55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93B47" w14:textId="53F742DD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70.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B3C167" w14:textId="77777777" w:rsidR="00324510" w:rsidRPr="00C028F8" w:rsidRDefault="00324510" w:rsidP="00324510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51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разделом «Поэтическая тетрадь». Что знаем и умеем. В мире книг.</w:t>
            </w:r>
          </w:p>
          <w:p w14:paraId="710F3F24" w14:textId="77777777" w:rsidR="00300CED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С. Маршак «Гроза днём», «В лесу над росистой поляной».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Выразительное чтение.</w:t>
            </w:r>
            <w:commentRangeEnd w:id="51"/>
            <w:r w:rsidR="002C71FA">
              <w:rPr>
                <w:rStyle w:val="aff9"/>
              </w:rPr>
              <w:commentReference w:id="51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64727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4A5C5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A28411F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5711D6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414D5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02443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7A9CA3D1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D7473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71.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9922C4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52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 Барто «Разлука». Выразительное чтение. Отношение автора к герою.</w:t>
            </w:r>
            <w:commentRangeEnd w:id="52"/>
            <w:r w:rsidR="002C71FA">
              <w:rPr>
                <w:rStyle w:val="aff9"/>
              </w:rPr>
              <w:commentReference w:id="52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77B85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A4747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7D3DD7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BA5326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49DD1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71991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51CE1FEB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458874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90A9FA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53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А. Барто «В театре».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Выразительное чтение.</w:t>
            </w:r>
            <w:commentRangeEnd w:id="53"/>
            <w:r w:rsidR="002C71FA">
              <w:rPr>
                <w:rStyle w:val="aff9"/>
              </w:rPr>
              <w:commentReference w:id="53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59B8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BB33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D697B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87792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F00E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2081D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2228110A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B5CF9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73.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1ABE29" w14:textId="77777777" w:rsidR="00300CED" w:rsidRPr="00C028F8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54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С. Михалков «Если».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Выразительное чтение.</w:t>
            </w:r>
            <w:commentRangeEnd w:id="54"/>
            <w:r w:rsidR="002C71FA">
              <w:rPr>
                <w:rStyle w:val="aff9"/>
              </w:rPr>
              <w:commentReference w:id="54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DEE8F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5984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D9EA0D9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8D774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4CAF5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B0ABE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1B2C2F7F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26354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74.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0497E49" w14:textId="77777777" w:rsidR="00300CED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55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Поговорим о самом главном. М.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Дружинина «Мамочка-мамуля!».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 w:themeFill="background1"/>
                <w:lang w:val="ru-RU"/>
              </w:rPr>
              <w:t xml:space="preserve"> Использование средств выразительности при чтении вслух: интонация, темп, ритм, логические ударения.</w:t>
            </w:r>
            <w:commentRangeEnd w:id="55"/>
            <w:r w:rsidR="002C71FA">
              <w:rPr>
                <w:rStyle w:val="aff9"/>
              </w:rPr>
              <w:commentReference w:id="55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E783B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754BD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DAA051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450C1C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EE48FE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3024E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68DE0299" w14:textId="77777777" w:rsidTr="00E0176F">
        <w:trPr>
          <w:trHeight w:hRule="exact" w:val="341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26E7B8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75.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942362" w14:textId="77777777" w:rsidR="00324510" w:rsidRPr="00C028F8" w:rsidRDefault="00300CED" w:rsidP="00324510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</w:t>
            </w:r>
            <w:commentRangeStart w:id="56"/>
            <w:r w:rsidR="00324510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Т. Бокова. «Родина — слово большое, большое!». </w:t>
            </w:r>
            <w:r w:rsidR="00324510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 w:themeFill="background1"/>
                <w:lang w:val="ru-RU"/>
              </w:rPr>
              <w:t>Использование средств выразительности при чтении вслух: интонация, темп, ритм, логические ударения.</w:t>
            </w:r>
            <w:commentRangeEnd w:id="56"/>
            <w:r w:rsidR="002C71FA">
              <w:rPr>
                <w:rStyle w:val="aff9"/>
              </w:rPr>
              <w:commentReference w:id="56"/>
            </w:r>
          </w:p>
          <w:p w14:paraId="321E4084" w14:textId="77777777" w:rsidR="00300CED" w:rsidRPr="00C028F8" w:rsidRDefault="00300CED" w:rsidP="00300CED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DE098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DFC7D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8C1602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35395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4DC86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CE370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7FBE8453" w14:textId="77777777" w:rsidTr="00324510">
        <w:trPr>
          <w:trHeight w:hRule="exact" w:val="152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6894A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76.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9DB055" w14:textId="77777777" w:rsidR="00324510" w:rsidRPr="00C028F8" w:rsidRDefault="00324510" w:rsidP="00324510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57"/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З. Н. Александрова «Родина».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 w:themeFill="background1"/>
                <w:lang w:val="ru-RU"/>
              </w:rPr>
              <w:t>Роль и особенности заголовка произведения.</w:t>
            </w:r>
            <w:commentRangeEnd w:id="57"/>
            <w:r w:rsidR="002C71FA">
              <w:rPr>
                <w:rStyle w:val="aff9"/>
              </w:rPr>
              <w:commentReference w:id="57"/>
            </w:r>
          </w:p>
          <w:p w14:paraId="53825531" w14:textId="77777777" w:rsidR="00300CED" w:rsidRPr="00C028F8" w:rsidRDefault="00324510" w:rsidP="0032451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B080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EC19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96872B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CC3C0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270C30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0B8A1F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13E511AA" w14:textId="77777777" w:rsidTr="00324510">
        <w:trPr>
          <w:trHeight w:hRule="exact" w:val="214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765C7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77.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38666D" w14:textId="77777777" w:rsidR="00300CED" w:rsidRPr="00324510" w:rsidRDefault="00324510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  <w:lang w:val="ru-RU"/>
              </w:rPr>
            </w:pPr>
            <w:commentRangeStart w:id="58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Е. Благинина «Котёнок»,  «К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укушка»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Выразительное чтение.</w:t>
            </w:r>
            <w:commentRangeEnd w:id="58"/>
            <w:r w:rsidR="002C71FA">
              <w:rPr>
                <w:rStyle w:val="aff9"/>
              </w:rPr>
              <w:commentReference w:id="58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E22FC" w14:textId="77777777" w:rsidR="00300CED" w:rsidRPr="00C028F8" w:rsidRDefault="00324510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1110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067669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F95736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38DE1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6D3B8" w14:textId="77777777" w:rsidR="007E4EBE" w:rsidRPr="00C028F8" w:rsidRDefault="00324510" w:rsidP="0032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A52747" w14:paraId="306DB548" w14:textId="77777777" w:rsidTr="00324510">
        <w:trPr>
          <w:trHeight w:hRule="exact" w:val="200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355BD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78.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5D093B" w14:textId="77777777" w:rsidR="00300CED" w:rsidRPr="00C028F8" w:rsidRDefault="001448A6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commentRangeStart w:id="59"/>
            <w:r w:rsidRPr="00C028F8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  <w:lang w:val="ru-RU"/>
              </w:rPr>
              <w:t>Проект «Создаём сборни</w:t>
            </w:r>
            <w:r w:rsidRPr="00C028F8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к стихов».</w:t>
            </w:r>
            <w:commentRangeEnd w:id="59"/>
            <w:r w:rsidR="000117D9">
              <w:rPr>
                <w:rStyle w:val="aff9"/>
              </w:rPr>
              <w:commentReference w:id="59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7E08B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E129C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0CA38B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EAE02A" w14:textId="77777777" w:rsidR="00300CED" w:rsidRPr="00C028F8" w:rsidRDefault="00324510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68ED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422829" w14:textId="1828FFF8" w:rsidR="00324510" w:rsidRPr="00C028F8" w:rsidRDefault="00A52747" w:rsidP="0032451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практическая работа в форме проектной деятельности.</w:t>
            </w:r>
            <w:r w:rsidR="00BC39A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324510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Самооценка с использованием «Оценочного листа».</w:t>
            </w:r>
          </w:p>
          <w:p w14:paraId="0C0B8158" w14:textId="77777777" w:rsidR="00300CED" w:rsidRPr="00C028F8" w:rsidRDefault="00300CED" w:rsidP="001448A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300CED" w:rsidRPr="005409C8" w14:paraId="0E533FCA" w14:textId="77777777" w:rsidTr="00324510">
        <w:trPr>
          <w:trHeight w:hRule="exact" w:val="226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05A5A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79.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272EAD" w14:textId="77777777" w:rsidR="00300CED" w:rsidRPr="00C028F8" w:rsidRDefault="001448A6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«Поэтическая тетрадь»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65F9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EEFC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41FC7C" w14:textId="77777777" w:rsidR="00300CED" w:rsidRPr="00C028F8" w:rsidRDefault="001448A6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2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8014A9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57BA6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56A7D" w14:textId="6213A09B" w:rsidR="00835989" w:rsidRPr="00C028F8" w:rsidRDefault="00BC39AA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</w:tc>
      </w:tr>
      <w:tr w:rsidR="00300CED" w:rsidRPr="00E0176F" w14:paraId="757F0864" w14:textId="77777777" w:rsidTr="001448A6">
        <w:trPr>
          <w:trHeight w:hRule="exact" w:val="251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2DDF5" w14:textId="2CBC21AF" w:rsidR="00300CED" w:rsidRPr="00637AD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80.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9D4FA" w14:textId="77777777" w:rsidR="001448A6" w:rsidRPr="00C028F8" w:rsidRDefault="001448A6" w:rsidP="001448A6">
            <w:pPr>
              <w:shd w:val="clear" w:color="auto" w:fill="FFFFFF" w:themeFill="background1"/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60"/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Знакомство с разделом «Собирай по ягодке-наберешь кузовок». Что знаем и умеем. В мире книг. </w:t>
            </w:r>
          </w:p>
          <w:p w14:paraId="29FC2D8C" w14:textId="77777777" w:rsidR="00300CED" w:rsidRPr="00C028F8" w:rsidRDefault="001448A6" w:rsidP="001448A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Б. Шергин «Собирай по ягодке – наберёшь кузовок».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Особенность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br/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заголовка произведения.</w:t>
            </w:r>
            <w:commentRangeEnd w:id="60"/>
            <w:r w:rsidR="000117D9">
              <w:rPr>
                <w:rStyle w:val="aff9"/>
              </w:rPr>
              <w:commentReference w:id="60"/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C2C9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6DFA4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EE610F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2B0E450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C044C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DCC1F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014CAC6A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00CED" w:rsidRPr="00E0176F" w14:paraId="7D3C555E" w14:textId="77777777" w:rsidTr="00E0176F">
        <w:trPr>
          <w:trHeight w:hRule="exact" w:val="2693"/>
        </w:trPr>
        <w:tc>
          <w:tcPr>
            <w:tcW w:w="10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1D2C7" w14:textId="77777777" w:rsidR="00300CED" w:rsidRPr="00EE648D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81.</w:t>
            </w:r>
          </w:p>
        </w:tc>
        <w:tc>
          <w:tcPr>
            <w:tcW w:w="27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FD145" w14:textId="77777777" w:rsidR="00300CED" w:rsidRPr="00C028F8" w:rsidRDefault="001448A6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61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Б. Шергин «Собирай по ягодке – наберёшь кузовок».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Соотнесение пословицы и содержания</w:t>
            </w:r>
            <w:r w:rsidRPr="00C028F8"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произведения.</w:t>
            </w:r>
            <w:commentRangeEnd w:id="61"/>
            <w:r w:rsidR="000117D9">
              <w:rPr>
                <w:rStyle w:val="aff9"/>
              </w:rPr>
              <w:commentReference w:id="61"/>
            </w:r>
          </w:p>
        </w:tc>
        <w:tc>
          <w:tcPr>
            <w:tcW w:w="59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C07A6" w14:textId="77777777" w:rsidR="00300CED" w:rsidRPr="00C028F8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E655E" w14:textId="77777777" w:rsidR="00300CED" w:rsidRPr="00C028F8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gridSpan w:val="7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437680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2" w:type="dxa"/>
            <w:gridSpan w:val="5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2604E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7349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94585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067CCFCB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6C2537FD" w14:textId="77777777" w:rsidTr="001448A6">
        <w:trPr>
          <w:trHeight w:hRule="exact" w:val="143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3E0F3" w14:textId="77777777" w:rsidR="00300CED" w:rsidRPr="002E426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FF99009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r w:rsidR="001448A6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М. Зощенко «Золотые слова».</w:t>
            </w:r>
            <w:r w:rsidR="001448A6" w:rsidRPr="00C028F8">
              <w:rPr>
                <w:rStyle w:val="2c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448A6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Смысл названия рассказа.</w:t>
            </w:r>
          </w:p>
          <w:p w14:paraId="6417873A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BB3B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1AE9D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89E64D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54E1DA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6945C9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6DE79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7BB1B97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0B527E8F" w14:textId="77777777" w:rsidTr="001448A6">
        <w:trPr>
          <w:trHeight w:hRule="exact" w:val="170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E1C770" w14:textId="77777777" w:rsidR="00300CED" w:rsidRPr="00637AD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83.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D0E7E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commentRangeStart w:id="62"/>
            <w:r w:rsidR="001448A6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М. Зощенко «Великие путешественники». </w:t>
            </w:r>
            <w:r w:rsidR="001448A6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Главная мысль произведения.</w:t>
            </w:r>
            <w:commentRangeEnd w:id="62"/>
            <w:r w:rsidR="000117D9">
              <w:rPr>
                <w:rStyle w:val="aff9"/>
              </w:rPr>
              <w:commentReference w:id="62"/>
            </w:r>
          </w:p>
          <w:p w14:paraId="7411ECE2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996B4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77A4A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7B4F4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9E6F2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B02C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5B347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6FB8CB9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006D5A9B" w14:textId="77777777" w:rsidTr="00E0176F">
        <w:trPr>
          <w:trHeight w:hRule="exact" w:val="22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DF642" w14:textId="77777777" w:rsidR="00300CED" w:rsidRPr="002E426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84</w:t>
            </w:r>
            <w:r w:rsidRPr="002E426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6D38A9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commentRangeStart w:id="63"/>
            <w:r w:rsidR="001448A6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М. Зощенко «Великие путешественники». </w:t>
            </w:r>
            <w:r w:rsidR="001448A6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Восстановление порядка событий.</w:t>
            </w:r>
            <w:commentRangeEnd w:id="63"/>
            <w:r w:rsidR="000117D9">
              <w:rPr>
                <w:rStyle w:val="aff9"/>
              </w:rPr>
              <w:commentReference w:id="63"/>
            </w:r>
          </w:p>
          <w:p w14:paraId="3723A0CF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CF0E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1ACB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1D007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A7B06B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7D4E2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EBE0A" w14:textId="77777777" w:rsidR="00300CED" w:rsidRPr="00C028F8" w:rsidRDefault="00C02EB0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3D5BBB3A" w14:textId="77777777" w:rsidTr="00E0176F">
        <w:trPr>
          <w:trHeight w:hRule="exact" w:val="27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99F08" w14:textId="77777777" w:rsidR="00300CED" w:rsidRPr="00637AD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85</w:t>
            </w:r>
            <w:r w:rsidRPr="00637AD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6F4FD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64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r w:rsidR="001448A6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Н. Носов «Федина задача».</w:t>
            </w:r>
            <w:r w:rsidR="001448A6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Особенности юмористического рассказа.</w:t>
            </w:r>
            <w:commentRangeEnd w:id="64"/>
            <w:r w:rsidR="000117D9">
              <w:rPr>
                <w:rStyle w:val="aff9"/>
              </w:rPr>
              <w:commentReference w:id="64"/>
            </w:r>
          </w:p>
          <w:p w14:paraId="51414F52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CEC95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CEA45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94203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A6002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0CE42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577A4" w14:textId="77777777" w:rsidR="00300CED" w:rsidRPr="00C028F8" w:rsidRDefault="00C02EB0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383F1F" w14:paraId="6AD63FB6" w14:textId="77777777" w:rsidTr="00E0176F">
        <w:trPr>
          <w:trHeight w:hRule="exact" w:val="439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2A6216" w14:textId="77777777" w:rsidR="00300CED" w:rsidRPr="00EE648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86</w:t>
            </w:r>
            <w:r w:rsidRPr="00EE64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19A72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commentRangeStart w:id="65"/>
            <w:r w:rsidR="001448A6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Поговорим о самом главном. А. Платонов «Цветок на земле».</w:t>
            </w:r>
            <w:r w:rsidR="001448A6"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Герои рассказа. Особенности речи героев.</w:t>
            </w:r>
            <w:commentRangeEnd w:id="65"/>
            <w:r w:rsidR="000117D9">
              <w:rPr>
                <w:rStyle w:val="aff9"/>
              </w:rPr>
              <w:commentReference w:id="65"/>
            </w:r>
          </w:p>
          <w:p w14:paraId="348EC096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F1BA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529E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355CA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31704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D314D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94B2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C02EB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</w:p>
        </w:tc>
      </w:tr>
      <w:tr w:rsidR="00300CED" w:rsidRPr="00E0176F" w14:paraId="0087B5A2" w14:textId="77777777" w:rsidTr="00572E1D">
        <w:trPr>
          <w:trHeight w:hRule="exact" w:val="270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709B3" w14:textId="77777777" w:rsidR="00300CED" w:rsidRPr="006D2C0F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87.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BF71C" w14:textId="77777777" w:rsidR="00300CED" w:rsidRPr="00C028F8" w:rsidRDefault="001448A6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66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А. Платонов «Цветок на земле». </w:t>
            </w:r>
            <w:r w:rsidRPr="001448A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Чтение по ролям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commentRangeEnd w:id="66"/>
            <w:r w:rsidR="000117D9">
              <w:rPr>
                <w:rStyle w:val="aff9"/>
              </w:rPr>
              <w:commentReference w:id="66"/>
            </w:r>
          </w:p>
          <w:p w14:paraId="11E3DA45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94E86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865321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2FFAEC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B9F2B9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A16585" w14:textId="77777777" w:rsidR="00300CED" w:rsidRPr="001448A6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06FA3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34B4079F" w14:textId="77777777" w:rsidTr="00E0176F">
        <w:trPr>
          <w:trHeight w:hRule="exact" w:val="285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FAD2A" w14:textId="77777777" w:rsidR="00300CED" w:rsidRPr="00637AD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88</w:t>
            </w:r>
            <w:r w:rsidRPr="00637AD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30FA2" w14:textId="77777777" w:rsidR="001448A6" w:rsidRPr="00C028F8" w:rsidRDefault="00300CED" w:rsidP="001448A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 w:themeFill="background1"/>
                <w:lang w:val="ru-RU"/>
              </w:rPr>
              <w:t xml:space="preserve"> </w:t>
            </w:r>
            <w:commentRangeStart w:id="67"/>
            <w:r w:rsidR="001448A6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Н. Носов «Телефон». Анализ заголовка. </w:t>
            </w:r>
            <w:r w:rsidR="001448A6"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Особенности юмористического рассказа.</w:t>
            </w:r>
            <w:commentRangeEnd w:id="67"/>
            <w:r w:rsidR="000117D9">
              <w:rPr>
                <w:rStyle w:val="aff9"/>
              </w:rPr>
              <w:commentReference w:id="67"/>
            </w:r>
          </w:p>
          <w:p w14:paraId="286B841B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FB7D9D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E2698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B3BE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851C7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A14F54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D248E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029AA" w14:textId="77777777" w:rsidR="001448A6" w:rsidRPr="00C028F8" w:rsidRDefault="001448A6" w:rsidP="001448A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76EB1C92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00CED" w:rsidRPr="005409C8" w14:paraId="5D3A7782" w14:textId="77777777" w:rsidTr="00E0176F">
        <w:trPr>
          <w:trHeight w:hRule="exact" w:val="268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53EE4" w14:textId="77777777" w:rsidR="00300CED" w:rsidRPr="00637AD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89</w:t>
            </w:r>
            <w:r w:rsidRPr="00637AD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AB2C0" w14:textId="77777777" w:rsidR="00300CED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«Собирай по ягодке-соберешь кузовок»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86EC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4DB775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83D912" w14:textId="77777777" w:rsidR="00300CED" w:rsidRPr="00C028F8" w:rsidRDefault="001448A6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29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2B720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1BB3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772C4" w14:textId="30696A95" w:rsidR="00835989" w:rsidRPr="00C028F8" w:rsidRDefault="00BC39AA" w:rsidP="001448A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</w:tc>
      </w:tr>
      <w:tr w:rsidR="00300CED" w:rsidRPr="00E0176F" w14:paraId="0BA9D119" w14:textId="77777777" w:rsidTr="00E0176F">
        <w:trPr>
          <w:trHeight w:hRule="exact" w:val="26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799CF" w14:textId="294E8015" w:rsidR="00300CED" w:rsidRPr="00637AD4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90</w:t>
            </w:r>
            <w:r w:rsidRPr="00637AD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45D08" w14:textId="77777777" w:rsidR="001448A6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Знакомство с разделом «Зарубежная литература».</w:t>
            </w:r>
          </w:p>
          <w:p w14:paraId="6191FD02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Что знаем и умеем. В мире книг.</w:t>
            </w:r>
          </w:p>
          <w:p w14:paraId="38A40E4B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color w:val="242021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Г.-Х. Андерсен. «Гадкий утёнок». 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Особенности авторских сказок (сюжет, язык, герои). 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08C5218D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0DA4CA95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C7DFD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7A0DCE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7068D5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729AC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8B79C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8A420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EDD5243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4097F112" w14:textId="77777777" w:rsidTr="00E0176F">
        <w:trPr>
          <w:trHeight w:hRule="exact" w:val="268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77032" w14:textId="77777777" w:rsidR="00300CED" w:rsidRPr="00BD7953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91</w:t>
            </w:r>
            <w:r w:rsidRPr="00BD795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7E5E9" w14:textId="77777777" w:rsidR="00300CED" w:rsidRPr="00C028F8" w:rsidRDefault="001448A6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Г.-Х. Андерсен. «Гадкий утёнок». Нравственный смысл сказки. </w:t>
            </w: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Композиция произведения.</w:t>
            </w:r>
          </w:p>
          <w:p w14:paraId="47ABFAE1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2BC45E69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27669F5D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26FC75A0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3E392F80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32E01A11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5A54CC79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0235370C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4E8D68DA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21FC5475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6840CE24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1196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8C549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A549D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0E085B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369B2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A94F4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D910C75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76AD063D" w14:textId="77777777" w:rsidTr="00E0176F">
        <w:trPr>
          <w:trHeight w:hRule="exact" w:val="284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81017" w14:textId="77777777" w:rsidR="00300CED" w:rsidRPr="00CC76FF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92</w:t>
            </w:r>
            <w:r w:rsidRPr="00CC76F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5DFFF2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Style w:val="fontstyle01"/>
                <w:rFonts w:ascii="Times New Roman" w:hAnsi="Times New Roman" w:cs="Times New Roman"/>
                <w:sz w:val="20"/>
                <w:szCs w:val="20"/>
                <w:lang w:val="ru-RU"/>
              </w:rPr>
              <w:t>Г.-Х. Андерсен. «Гадкий утёнок».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Составление цитатного плана текста с выделением отдельных эпизодов, смысловых частей.   </w:t>
            </w:r>
          </w:p>
          <w:p w14:paraId="6130CC97" w14:textId="77777777" w:rsidR="00300CED" w:rsidRPr="00C028F8" w:rsidRDefault="00300CED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5A96E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19C01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2AB14C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E08FC5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F84644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C8667" w14:textId="77777777" w:rsidR="00300CED" w:rsidRPr="00C028F8" w:rsidRDefault="00C02EB0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1A1519B5" w14:textId="77777777" w:rsidTr="00E0176F">
        <w:trPr>
          <w:trHeight w:hRule="exact" w:val="283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556DB" w14:textId="77777777" w:rsidR="00300CED" w:rsidRPr="00CC76FF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93</w:t>
            </w:r>
            <w:r w:rsidRPr="00CC76F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7203C6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68"/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Дж. Родари «Волшебный барабан». 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Тема. Идея. Заголовок. </w:t>
            </w: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Определение последовательности событий.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commentRangeEnd w:id="68"/>
            <w:r w:rsidR="000117D9">
              <w:rPr>
                <w:rStyle w:val="aff9"/>
              </w:rPr>
              <w:commentReference w:id="68"/>
            </w:r>
          </w:p>
          <w:p w14:paraId="2E079235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7380B578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BBEC1F8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2406DB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7EF81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1BE99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DC91B4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E9669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D02E6" w14:textId="77777777" w:rsidR="00300CED" w:rsidRPr="00C028F8" w:rsidRDefault="00C02EB0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3F975674" w14:textId="77777777" w:rsidTr="00E0176F">
        <w:trPr>
          <w:trHeight w:hRule="exact" w:val="311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7FAAA" w14:textId="77777777" w:rsidR="00300CED" w:rsidRPr="00EC6A56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94</w:t>
            </w:r>
            <w:r w:rsidRPr="00EC6A5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A8114B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69"/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Дж. Родари «Волшебный барабан». Составление вопросного плана текста. </w:t>
            </w:r>
          </w:p>
          <w:p w14:paraId="5FAC334D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  <w:commentRangeEnd w:id="69"/>
            <w:r w:rsidR="000117D9">
              <w:rPr>
                <w:rStyle w:val="aff9"/>
              </w:rPr>
              <w:commentReference w:id="69"/>
            </w:r>
          </w:p>
          <w:p w14:paraId="6C38EEA1" w14:textId="77777777" w:rsidR="00300CED" w:rsidRPr="00C028F8" w:rsidRDefault="00300CED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2798A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792B0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632BD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97043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9BC00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E15CE" w14:textId="77777777" w:rsidR="00300CED" w:rsidRPr="00C028F8" w:rsidRDefault="00C02EB0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300CED" w:rsidRPr="00E0176F" w14:paraId="63E995E5" w14:textId="77777777" w:rsidTr="00E0176F">
        <w:trPr>
          <w:trHeight w:hRule="exact" w:val="254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C7915" w14:textId="77777777" w:rsidR="00300CED" w:rsidRPr="00EE648D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95</w:t>
            </w:r>
            <w:r w:rsidRPr="00EE64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1DE568" w14:textId="77777777" w:rsidR="001448A6" w:rsidRPr="00C028F8" w:rsidRDefault="001448A6" w:rsidP="001448A6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70"/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Рассказ Джека</w:t>
            </w:r>
          </w:p>
          <w:p w14:paraId="49F6AB43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Лондона «Бурый волк». </w:t>
            </w: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Оценивание качества своего восприятия текста на слух. Главная мысль произведения.</w:t>
            </w:r>
          </w:p>
          <w:p w14:paraId="1714F312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  <w:commentRangeEnd w:id="70"/>
            <w:r w:rsidR="000117D9">
              <w:rPr>
                <w:rStyle w:val="aff9"/>
              </w:rPr>
              <w:commentReference w:id="70"/>
            </w:r>
          </w:p>
          <w:p w14:paraId="19BDC931" w14:textId="77777777" w:rsidR="00300CED" w:rsidRPr="00C028F8" w:rsidRDefault="00300CED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C1380" w14:textId="77777777" w:rsidR="00300CED" w:rsidRPr="00C028F8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4DFE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6E88EC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877DB5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EE568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A67B7" w14:textId="77777777" w:rsidR="00300CED" w:rsidRPr="00C028F8" w:rsidRDefault="001448A6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5F93A815" w14:textId="77777777" w:rsidTr="00E0176F">
        <w:trPr>
          <w:trHeight w:hRule="exact" w:val="255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857CC" w14:textId="77777777" w:rsidR="00300CED" w:rsidRPr="00CC76FF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96</w:t>
            </w:r>
            <w:r w:rsidRPr="00CC76F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CEC47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71"/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Известные переводчики зарубежной литературы: С. Я.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 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Маршак, К. И. Чуковский, Б. В.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 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Заходер.</w:t>
            </w:r>
            <w:commentRangeEnd w:id="71"/>
            <w:r w:rsidR="000117D9">
              <w:rPr>
                <w:rStyle w:val="aff9"/>
              </w:rPr>
              <w:commentReference w:id="71"/>
            </w:r>
          </w:p>
          <w:p w14:paraId="23C117FE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41C22797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5AE29" w14:textId="77777777" w:rsidR="00300CED" w:rsidRPr="00C028F8" w:rsidRDefault="00300CED" w:rsidP="00300CE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740B9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6ACD4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51EEFE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A43B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49B3A" w14:textId="77777777" w:rsidR="00300CED" w:rsidRPr="00C028F8" w:rsidRDefault="001448A6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5409C8" w14:paraId="2CCB3B80" w14:textId="77777777" w:rsidTr="00572E1D">
        <w:trPr>
          <w:trHeight w:hRule="exact" w:val="185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40752" w14:textId="77777777" w:rsidR="00300CED" w:rsidRPr="00CC76FF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97.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99886" w14:textId="77777777" w:rsidR="00300CED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Проверочная работа по разделу «Зарубежная литература»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D2E50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68089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FE00EE" w14:textId="77777777" w:rsidR="00300CED" w:rsidRPr="001448A6" w:rsidRDefault="001448A6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2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76795C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AA28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9E24B" w14:textId="192F6B7B" w:rsidR="00835989" w:rsidRPr="00C028F8" w:rsidRDefault="00BC39AA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</w:tc>
      </w:tr>
      <w:tr w:rsidR="00300CED" w:rsidRPr="005409C8" w14:paraId="7715C18D" w14:textId="77777777" w:rsidTr="00E0176F">
        <w:trPr>
          <w:trHeight w:hRule="exact" w:val="226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678B1" w14:textId="07DCEAF9" w:rsidR="00300CED" w:rsidRPr="007000FC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98</w:t>
            </w:r>
            <w:r w:rsidRPr="007000F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240D3F2" w14:textId="3F7E2F3B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Комплексная контрольная работа</w:t>
            </w:r>
            <w:r w:rsidR="00BC39A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за год.</w:t>
            </w:r>
          </w:p>
          <w:p w14:paraId="3C0FED37" w14:textId="77777777" w:rsidR="00300CED" w:rsidRPr="00C028F8" w:rsidRDefault="00300CED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C2C06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1C23D" w14:textId="77777777" w:rsidR="00300CED" w:rsidRPr="00C028F8" w:rsidRDefault="001448A6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E8572C0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2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9032BA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6D08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41941" w14:textId="4BE3B27A" w:rsidR="00C749B1" w:rsidRDefault="00C749B1" w:rsidP="00C749B1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Промежуточный контроль: контрольная работа в письменной форме.</w:t>
            </w:r>
          </w:p>
          <w:p w14:paraId="3E9862DE" w14:textId="0149F90D" w:rsidR="00BC39AA" w:rsidRPr="00C028F8" w:rsidRDefault="00BC39AA" w:rsidP="00AE446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300CED" w:rsidRPr="005409C8" w14:paraId="5AD0E4EC" w14:textId="77777777" w:rsidTr="00E0176F">
        <w:trPr>
          <w:trHeight w:hRule="exact" w:val="186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F3570" w14:textId="727FFC3F" w:rsidR="00300CED" w:rsidRPr="007000FC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99</w:t>
            </w:r>
            <w:r w:rsidRPr="007000F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14A1BCDE" w14:textId="77777777" w:rsidR="001448A6" w:rsidRPr="00C028F8" w:rsidRDefault="001448A6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Анализ комплексной контрольной работы и выявление причин затруднения.</w:t>
            </w:r>
          </w:p>
          <w:p w14:paraId="1BD74673" w14:textId="77777777" w:rsidR="00300CED" w:rsidRPr="00C028F8" w:rsidRDefault="00300CED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66D4A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B7C9B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384683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F5E156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28099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C5E0E" w14:textId="126691B7" w:rsidR="00300CED" w:rsidRPr="00C028F8" w:rsidRDefault="00AE4467" w:rsidP="00AE44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самооценка с использованием «Оценочного листа»</w:t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="00300CED"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:rsidRPr="00E0176F" w14:paraId="099430C9" w14:textId="77777777" w:rsidTr="008A7938">
        <w:trPr>
          <w:trHeight w:hRule="exact" w:val="242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B2786" w14:textId="3BD3CAA0" w:rsidR="00300CED" w:rsidRPr="007000FC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100</w:t>
            </w:r>
            <w:r w:rsidRPr="007000F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1F9E7" w14:textId="734A697E" w:rsidR="008A7938" w:rsidRPr="00AE4F3F" w:rsidRDefault="008A7938" w:rsidP="008A793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72"/>
            <w:r w:rsidRPr="00C028F8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Экскурсия в библиотеку: знакомство с правилами и способами выбора необходимой книги, выполнение правил юного читателя: культура поведения в библиотеке, работа с каталогом</w:t>
            </w:r>
            <w:r w:rsidRPr="00AE4F3F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</w:t>
            </w:r>
            <w:commentRangeEnd w:id="72"/>
            <w:r w:rsidR="000117D9">
              <w:rPr>
                <w:rStyle w:val="aff9"/>
              </w:rPr>
              <w:commentReference w:id="72"/>
            </w:r>
          </w:p>
          <w:p w14:paraId="4A5807D6" w14:textId="4F6CED17" w:rsidR="00300CED" w:rsidRPr="00C028F8" w:rsidRDefault="00C749B1" w:rsidP="001448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17383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29291B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1AB35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5F1C33" w14:textId="77777777" w:rsidR="00300CED" w:rsidRPr="00D23E02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99337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171C8" w14:textId="77777777" w:rsidR="00300CED" w:rsidRPr="00C028F8" w:rsidRDefault="001448A6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016E678" w14:textId="77777777" w:rsidR="00300CED" w:rsidRPr="00C028F8" w:rsidRDefault="00300CED" w:rsidP="001448A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00CED" w:rsidRPr="005659AD" w14:paraId="423FB03A" w14:textId="77777777" w:rsidTr="008A7938">
        <w:trPr>
          <w:trHeight w:hRule="exact" w:val="339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20426D" w14:textId="77777777" w:rsidR="00300CED" w:rsidRPr="00EE648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101</w:t>
            </w:r>
            <w:r w:rsidRPr="00EE64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1B6A3" w14:textId="51A34B1B" w:rsidR="008A7938" w:rsidRDefault="008A7938" w:rsidP="008A7938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73"/>
            <w:r w:rsidRPr="00AE4F3F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С. Я. Маршак «Книжка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про книжку», </w:t>
            </w:r>
            <w:r w:rsidRPr="00AE4F3F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Н. А. Найдёнова «Мой друг». </w:t>
            </w:r>
          </w:p>
          <w:p w14:paraId="3A88722B" w14:textId="77777777" w:rsidR="008A7938" w:rsidRDefault="008A7938" w:rsidP="008A7938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AE4F3F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Выразительное чтение стихотворных и прозаических произведений с соблюдением орфоэпических и интонационных норм при чтении вслух.  </w:t>
            </w:r>
            <w:commentRangeEnd w:id="73"/>
            <w:r w:rsidR="000117D9">
              <w:rPr>
                <w:rStyle w:val="aff9"/>
              </w:rPr>
              <w:commentReference w:id="73"/>
            </w:r>
          </w:p>
          <w:p w14:paraId="1F90A547" w14:textId="77777777" w:rsidR="008A7938" w:rsidRPr="00AE4F3F" w:rsidRDefault="008A7938" w:rsidP="008A793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34C35274" w14:textId="3FFEEA9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43EF2F3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B20B4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27DB8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3DDE00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7A7DE4" w14:textId="78B6DFC9" w:rsidR="00300CED" w:rsidRPr="001448A6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C7024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A39415" w14:textId="6C74A21F" w:rsidR="00AE4F3F" w:rsidRPr="00C028F8" w:rsidRDefault="00AE4F3F" w:rsidP="00AE4F3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1CE68D88" w14:textId="09589010" w:rsidR="001448A6" w:rsidRPr="00C028F8" w:rsidRDefault="001448A6" w:rsidP="001448A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3D04EA1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965677A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00CED" w:rsidRPr="00D23E02" w14:paraId="6DA44D6C" w14:textId="77777777" w:rsidTr="00E0176F">
        <w:trPr>
          <w:trHeight w:hRule="exact" w:val="183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8731E" w14:textId="77777777" w:rsidR="00300CED" w:rsidRPr="00512726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102.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51BC3" w14:textId="77777777" w:rsidR="00D23E02" w:rsidRPr="00C028F8" w:rsidRDefault="00D23E02" w:rsidP="00D23E0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Резервный урок</w:t>
            </w:r>
          </w:p>
          <w:p w14:paraId="02470E31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r w:rsidR="00D23E0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  <w:p w14:paraId="7AF81523" w14:textId="77777777" w:rsidR="00300CED" w:rsidRPr="00C028F8" w:rsidRDefault="00300CED" w:rsidP="00300CE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4FC76C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2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A22D6A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B4F14E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9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9A2736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F1ACF" w14:textId="77777777" w:rsidR="00300CED" w:rsidRPr="00C028F8" w:rsidRDefault="00300CED" w:rsidP="00300CE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44905" w14:textId="77777777" w:rsidR="00300CED" w:rsidRPr="00C028F8" w:rsidRDefault="00D23E02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08422C25" w14:textId="77777777" w:rsidR="00300CED" w:rsidRPr="00C028F8" w:rsidRDefault="00300CED" w:rsidP="00300CE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300CED" w14:paraId="7878F6B6" w14:textId="77777777" w:rsidTr="00E0176F">
        <w:trPr>
          <w:trHeight w:hRule="exact" w:val="808"/>
        </w:trPr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B1B19" w14:textId="77777777" w:rsidR="00300CED" w:rsidRPr="005527B1" w:rsidRDefault="00300CED" w:rsidP="00300CE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527B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B7975" w14:textId="77777777" w:rsidR="00300CED" w:rsidRDefault="00300CED" w:rsidP="00300CE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F3C26" w14:textId="670F1D21" w:rsidR="00300CED" w:rsidRPr="00B00BE1" w:rsidRDefault="00BC39AA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732B95" w14:textId="4C87899E" w:rsidR="00300CED" w:rsidRPr="00D15A00" w:rsidRDefault="00BC39AA" w:rsidP="00300CE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371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5BF2A9" w14:textId="77777777" w:rsidR="00300CED" w:rsidRPr="00C028F8" w:rsidRDefault="00300CED" w:rsidP="00300CED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</w:tr>
    </w:tbl>
    <w:p w14:paraId="539DA298" w14:textId="77777777" w:rsidR="00AD232C" w:rsidRDefault="00AD232C">
      <w:pPr>
        <w:autoSpaceDE w:val="0"/>
        <w:autoSpaceDN w:val="0"/>
        <w:spacing w:after="0" w:line="14" w:lineRule="exact"/>
      </w:pPr>
    </w:p>
    <w:p w14:paraId="6173926F" w14:textId="77777777" w:rsidR="00AD232C" w:rsidRDefault="00AD232C">
      <w:pPr>
        <w:sectPr w:rsidR="00AD232C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9C597C6" w14:textId="77777777" w:rsidR="00AD232C" w:rsidRDefault="00AD232C">
      <w:pPr>
        <w:autoSpaceDE w:val="0"/>
        <w:autoSpaceDN w:val="0"/>
        <w:spacing w:after="78" w:line="220" w:lineRule="exact"/>
      </w:pPr>
    </w:p>
    <w:p w14:paraId="1C5C4C8A" w14:textId="77777777" w:rsidR="00AD232C" w:rsidRPr="004009B0" w:rsidRDefault="005527B1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0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УЧЕБНО-МЕТОДИЧЕСКОЕ ОБЕСПЕЧЕНИЕ ОБРАЗОВАТЕЛЬНОГО ПРОЦЕССА </w:t>
      </w:r>
    </w:p>
    <w:p w14:paraId="1BF11A29" w14:textId="77777777" w:rsidR="00AD232C" w:rsidRPr="004009B0" w:rsidRDefault="005527B1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0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0B854A13" w14:textId="06CFD6D6" w:rsidR="00142618" w:rsidRDefault="005527B1" w:rsidP="00142618">
      <w:pPr>
        <w:autoSpaceDE w:val="0"/>
        <w:autoSpaceDN w:val="0"/>
        <w:spacing w:before="166" w:after="0" w:line="271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1426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Климанова Л.Ф., Виноградская Л.А., Горецкий В.Г., Литературное чтение (в 2 частях). Учебник. 3 класс. Акционерное общест</w:t>
      </w:r>
      <w:r w:rsidR="006E0DD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 «Издательство «Просвещение»</w:t>
      </w:r>
      <w:r w:rsidRPr="00142618">
        <w:rPr>
          <w:rFonts w:ascii="Times New Roman" w:hAnsi="Times New Roman" w:cs="Times New Roman"/>
          <w:sz w:val="24"/>
          <w:szCs w:val="24"/>
          <w:lang w:val="ru-RU"/>
        </w:rPr>
        <w:br/>
      </w:r>
      <w:r w:rsidR="001426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37770B4" w14:textId="77777777" w:rsidR="00AD232C" w:rsidRPr="00142618" w:rsidRDefault="005527B1" w:rsidP="00142618">
      <w:pPr>
        <w:autoSpaceDE w:val="0"/>
        <w:autoSpaceDN w:val="0"/>
        <w:spacing w:before="166" w:after="0" w:line="271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1426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682B6CE6" w14:textId="77777777" w:rsidR="00142618" w:rsidRPr="00142618" w:rsidRDefault="005409C8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151" w:history="1">
        <w:r w:rsidR="00142618" w:rsidRPr="00142618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https://cdn.catalog.prosv.ru/attachment/4331d5fc-2f22-11e7-affc-0050569c7d18.pdf</w:t>
        </w:r>
      </w:hyperlink>
      <w:r w:rsidR="00142618" w:rsidRPr="00142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4FDA6A5" w14:textId="77777777" w:rsidR="00AD232C" w:rsidRPr="00142618" w:rsidRDefault="005527B1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6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71EEE1C7" w14:textId="77777777" w:rsidR="00142618" w:rsidRPr="00142618" w:rsidRDefault="005409C8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2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</w:rPr>
          <w:t>https</w:t>
        </w:r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://</w:t>
        </w:r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</w:rPr>
          <w:t>quizizz</w:t>
        </w:r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.</w:t>
        </w:r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</w:rPr>
          <w:t>com</w:t>
        </w:r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74588753" w14:textId="77777777" w:rsidR="00142618" w:rsidRPr="00142618" w:rsidRDefault="005409C8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3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https://nearpod.com/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034C7B0F" w14:textId="77777777" w:rsidR="00142618" w:rsidRPr="00142618" w:rsidRDefault="005409C8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4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https://www.plickers.com/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2819A453" w14:textId="77777777" w:rsidR="00142618" w:rsidRPr="00142618" w:rsidRDefault="005409C8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5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https://genial.ly/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7AC1CEA1" w14:textId="77777777" w:rsidR="00142618" w:rsidRPr="00142618" w:rsidRDefault="005409C8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6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https://www.zipgrade.com/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7820FC75" w14:textId="77777777" w:rsidR="00142618" w:rsidRPr="00142618" w:rsidRDefault="005409C8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7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https://www.umaigra.com/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24820C04" w14:textId="77777777" w:rsidR="00142618" w:rsidRPr="00142618" w:rsidRDefault="005409C8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8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https://worksheets.ru/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2C13C481" w14:textId="77777777" w:rsidR="00142618" w:rsidRPr="00142618" w:rsidRDefault="005409C8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59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https://www.liveworksheets.com/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0D66548B" w14:textId="77777777" w:rsidR="00142618" w:rsidRPr="00142618" w:rsidRDefault="005409C8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60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https://udoba.org/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29C61D82" w14:textId="77777777" w:rsidR="00142618" w:rsidRPr="00142618" w:rsidRDefault="005409C8" w:rsidP="00142618">
      <w:pPr>
        <w:autoSpaceDE w:val="0"/>
        <w:autoSpaceDN w:val="0"/>
        <w:spacing w:before="78" w:after="0" w:line="254" w:lineRule="auto"/>
        <w:ind w:left="72"/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</w:pPr>
      <w:hyperlink r:id="rId161" w:history="1">
        <w:r w:rsidR="00142618"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https://learningapps.org/</w:t>
        </w:r>
      </w:hyperlink>
      <w:r w:rsidR="00142618"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3066C2DE" w14:textId="77777777" w:rsidR="00AD232C" w:rsidRPr="00142618" w:rsidRDefault="00142618" w:rsidP="00142618">
      <w:pPr>
        <w:rPr>
          <w:rFonts w:ascii="Times New Roman" w:hAnsi="Times New Roman" w:cs="Times New Roman"/>
          <w:sz w:val="24"/>
          <w:szCs w:val="24"/>
          <w:lang w:val="ru-RU"/>
        </w:rPr>
        <w:sectPr w:rsidR="00AD232C" w:rsidRPr="00142618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142618">
        <w:rPr>
          <w:rFonts w:ascii="Times New Roman" w:eastAsia="Times New Roman" w:hAnsi="Times New Roman" w:cs="Times New Roman"/>
          <w:color w:val="000000"/>
          <w:w w:val="97"/>
          <w:sz w:val="24"/>
          <w:szCs w:val="24"/>
          <w:lang w:val="ru-RU"/>
        </w:rPr>
        <w:t xml:space="preserve"> </w:t>
      </w:r>
      <w:hyperlink r:id="rId162" w:history="1">
        <w:r w:rsidRPr="00142618">
          <w:rPr>
            <w:rStyle w:val="aff8"/>
            <w:rFonts w:ascii="Times New Roman" w:eastAsia="Times New Roman" w:hAnsi="Times New Roman" w:cs="Times New Roman"/>
            <w:w w:val="97"/>
            <w:sz w:val="24"/>
            <w:szCs w:val="24"/>
            <w:lang w:val="ru-RU"/>
          </w:rPr>
          <w:t>https://teachermade.com/</w:t>
        </w:r>
      </w:hyperlink>
    </w:p>
    <w:p w14:paraId="714E92CA" w14:textId="77777777" w:rsidR="00AD232C" w:rsidRPr="005527B1" w:rsidRDefault="00AD232C">
      <w:pPr>
        <w:autoSpaceDE w:val="0"/>
        <w:autoSpaceDN w:val="0"/>
        <w:spacing w:after="78" w:line="220" w:lineRule="exact"/>
        <w:rPr>
          <w:lang w:val="ru-RU"/>
        </w:rPr>
      </w:pPr>
    </w:p>
    <w:p w14:paraId="6E624EE9" w14:textId="77777777" w:rsidR="00AD232C" w:rsidRPr="005527B1" w:rsidRDefault="005527B1">
      <w:pPr>
        <w:autoSpaceDE w:val="0"/>
        <w:autoSpaceDN w:val="0"/>
        <w:spacing w:after="0" w:line="379" w:lineRule="auto"/>
        <w:ind w:right="432"/>
        <w:rPr>
          <w:lang w:val="ru-RU"/>
        </w:rPr>
      </w:pP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5527B1">
        <w:rPr>
          <w:lang w:val="ru-RU"/>
        </w:rPr>
        <w:br/>
      </w:r>
      <w:r w:rsidRPr="005527B1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ЛАБОРАТОРНЫХ, ПРАКТИЧЕСКИХ РАБОТ, ДЕМОНСТРАЦИЙ</w:t>
      </w:r>
    </w:p>
    <w:p w14:paraId="4C7A207A" w14:textId="77777777" w:rsidR="00AD232C" w:rsidRPr="005527B1" w:rsidRDefault="00AD232C">
      <w:pPr>
        <w:rPr>
          <w:lang w:val="ru-RU"/>
        </w:rPr>
        <w:sectPr w:rsidR="00AD232C" w:rsidRPr="005527B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43CCE74" w14:textId="77777777" w:rsidR="005527B1" w:rsidRPr="005527B1" w:rsidRDefault="005527B1">
      <w:pPr>
        <w:rPr>
          <w:lang w:val="ru-RU"/>
        </w:rPr>
      </w:pPr>
    </w:p>
    <w:sectPr w:rsidR="005527B1" w:rsidRPr="005527B1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Пользователь Windows" w:date="2022-08-16T11:52:00Z" w:initials="ПW">
    <w:p w14:paraId="7A77D6B6" w14:textId="5EC22647" w:rsidR="006E0DD1" w:rsidRDefault="006E0DD1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Текущий контроль;</w:t>
      </w:r>
    </w:p>
    <w:p w14:paraId="3FBD5DBE" w14:textId="05ED1533" w:rsidR="006E0DD1" w:rsidRDefault="006E0DD1">
      <w:pPr>
        <w:pStyle w:val="affa"/>
        <w:rPr>
          <w:lang w:val="ru-RU"/>
        </w:rPr>
      </w:pPr>
      <w:r>
        <w:rPr>
          <w:lang w:val="ru-RU"/>
        </w:rPr>
        <w:t>Промежуточный контроль;</w:t>
      </w:r>
    </w:p>
    <w:p w14:paraId="59434CFB" w14:textId="7352FB19" w:rsidR="006E0DD1" w:rsidRPr="00A258DE" w:rsidRDefault="006E0DD1">
      <w:pPr>
        <w:pStyle w:val="affa"/>
        <w:rPr>
          <w:lang w:val="ru-RU"/>
        </w:rPr>
      </w:pPr>
      <w:r>
        <w:rPr>
          <w:lang w:val="ru-RU"/>
        </w:rPr>
        <w:t>Итоговый контроль.</w:t>
      </w:r>
    </w:p>
  </w:comment>
  <w:comment w:id="2" w:author="Пользователь Windows" w:date="2022-08-16T11:48:00Z" w:initials="ПW">
    <w:p w14:paraId="0F426413" w14:textId="12228CA5" w:rsidR="006E0DD1" w:rsidRPr="0015320A" w:rsidRDefault="006E0DD1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Устный опрос (одна из форм контроля) может строиться как беседа (учебный диалог) и как рассказ или сообщение о наблюдении или опыте (монологическая форма устного ответа). Для оценивания устного ответа необходимо определить критериальную составляющую. Критерии устного ответа вырабатываются в совместной деятельности педагога и обучающегося, в 1-м классе критерии предлагает учитель, привлекая к обсуждению учащихся.</w:t>
      </w:r>
    </w:p>
  </w:comment>
  <w:comment w:id="3" w:author="Пользователь Windows" w:date="2022-08-16T13:18:00Z" w:initials="ПW">
    <w:p w14:paraId="41773C5C" w14:textId="1C1C3547" w:rsidR="006E0DD1" w:rsidRPr="00FF188F" w:rsidRDefault="006E0DD1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Предварительная диагностика знаний, умений и универсальных учебных действий, связанных с предстоящей деятельностью.</w:t>
      </w:r>
    </w:p>
  </w:comment>
  <w:comment w:id="4" w:author="Пользователь Windows" w:date="2022-08-31T23:12:00Z" w:initials="ПW">
    <w:p w14:paraId="68B7B3DF" w14:textId="77777777" w:rsidR="006E0DD1" w:rsidRPr="000B344F" w:rsidRDefault="006E0DD1" w:rsidP="007015A4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5EFB955D" w14:textId="749DE71A" w:rsidR="006E0DD1" w:rsidRPr="007015A4" w:rsidRDefault="006E0DD1">
      <w:pPr>
        <w:pStyle w:val="affa"/>
        <w:rPr>
          <w:lang w:val="ru-RU"/>
        </w:rPr>
      </w:pPr>
    </w:p>
  </w:comment>
  <w:comment w:id="5" w:author="Пользователь Windows" w:date="2022-08-31T23:12:00Z" w:initials="ПW">
    <w:p w14:paraId="39661ADF" w14:textId="77777777" w:rsidR="006E0DD1" w:rsidRPr="000B344F" w:rsidRDefault="006E0DD1" w:rsidP="007015A4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6A7C73B6" w14:textId="436FF711" w:rsidR="006E0DD1" w:rsidRPr="007015A4" w:rsidRDefault="006E0DD1">
      <w:pPr>
        <w:pStyle w:val="affa"/>
        <w:rPr>
          <w:lang w:val="ru-RU"/>
        </w:rPr>
      </w:pPr>
    </w:p>
  </w:comment>
  <w:comment w:id="6" w:author="Пользователь Windows" w:date="2022-08-31T23:12:00Z" w:initials="ПW">
    <w:p w14:paraId="16D1500E" w14:textId="77777777" w:rsidR="006E0DD1" w:rsidRPr="000B344F" w:rsidRDefault="006E0DD1" w:rsidP="007015A4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1D21B2BB" w14:textId="30D281FB" w:rsidR="006E0DD1" w:rsidRPr="007015A4" w:rsidRDefault="006E0DD1">
      <w:pPr>
        <w:pStyle w:val="affa"/>
        <w:rPr>
          <w:lang w:val="ru-RU"/>
        </w:rPr>
      </w:pPr>
    </w:p>
  </w:comment>
  <w:comment w:id="7" w:author="Пользователь Windows" w:date="2022-08-31T23:17:00Z" w:initials="ПW">
    <w:p w14:paraId="1A79632E" w14:textId="4423209B" w:rsidR="006E0DD1" w:rsidRPr="00B86BA6" w:rsidRDefault="006E0DD1" w:rsidP="007015A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№1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CE1AAD9" w14:textId="3EEBC662" w:rsidR="006E0DD1" w:rsidRPr="005632FB" w:rsidRDefault="006E0DD1" w:rsidP="007015A4">
      <w:pPr>
        <w:pStyle w:val="affa"/>
        <w:rPr>
          <w:rFonts w:ascii="Times New Roman" w:eastAsia="Times New Roman" w:hAnsi="Times New Roman"/>
          <w:color w:val="000000"/>
          <w:w w:val="97"/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 xml:space="preserve">Картины природы в произведениях </w:t>
      </w:r>
      <w:r w:rsidRPr="007015A4">
        <w:rPr>
          <w:lang w:val="ru-RU"/>
        </w:rPr>
        <w:br/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поэтов и писателей Х</w:t>
      </w:r>
      <w:r w:rsidRPr="007015A4">
        <w:rPr>
          <w:rFonts w:ascii="Times New Roman" w:eastAsia="Times New Roman" w:hAnsi="Times New Roman"/>
          <w:color w:val="000000"/>
          <w:w w:val="97"/>
        </w:rPr>
        <w:t>I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Х века</w:t>
      </w:r>
      <w:r>
        <w:rPr>
          <w:rFonts w:ascii="Times New Roman" w:eastAsia="Times New Roman" w:hAnsi="Times New Roman"/>
          <w:color w:val="000000"/>
          <w:w w:val="97"/>
          <w:lang w:val="ru-RU"/>
        </w:rPr>
        <w:t xml:space="preserve">». </w:t>
      </w:r>
    </w:p>
  </w:comment>
  <w:comment w:id="8" w:author="Пользователь Windows" w:date="2022-08-31T23:18:00Z" w:initials="ПW">
    <w:p w14:paraId="15F16D88" w14:textId="3BFA4D8A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№1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8ED7FD0" w14:textId="5DE983BB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 xml:space="preserve">Картины природы в произведениях </w:t>
      </w:r>
      <w:r w:rsidRPr="007015A4">
        <w:rPr>
          <w:lang w:val="ru-RU"/>
        </w:rPr>
        <w:br/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поэтов и писателей Х</w:t>
      </w:r>
      <w:r w:rsidRPr="007015A4">
        <w:rPr>
          <w:rFonts w:ascii="Times New Roman" w:eastAsia="Times New Roman" w:hAnsi="Times New Roman"/>
          <w:color w:val="000000"/>
          <w:w w:val="97"/>
        </w:rPr>
        <w:t>I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Х века</w:t>
      </w:r>
      <w:r>
        <w:rPr>
          <w:rFonts w:ascii="Times New Roman" w:eastAsia="Times New Roman" w:hAnsi="Times New Roman"/>
          <w:color w:val="000000"/>
          <w:w w:val="97"/>
          <w:lang w:val="ru-RU"/>
        </w:rPr>
        <w:t>».</w:t>
      </w:r>
    </w:p>
  </w:comment>
  <w:comment w:id="9" w:author="Пользователь Windows" w:date="2022-08-31T23:19:00Z" w:initials="ПW">
    <w:p w14:paraId="7DD99D95" w14:textId="6CAB431C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№1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AE4C0C2" w14:textId="6F8F0CC3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 xml:space="preserve">Картины природы в произведениях </w:t>
      </w:r>
      <w:r w:rsidRPr="007015A4">
        <w:rPr>
          <w:lang w:val="ru-RU"/>
        </w:rPr>
        <w:br/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поэтов и писателей Х</w:t>
      </w:r>
      <w:r w:rsidRPr="007015A4">
        <w:rPr>
          <w:rFonts w:ascii="Times New Roman" w:eastAsia="Times New Roman" w:hAnsi="Times New Roman"/>
          <w:color w:val="000000"/>
          <w:w w:val="97"/>
        </w:rPr>
        <w:t>I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Х века</w:t>
      </w:r>
      <w:r>
        <w:rPr>
          <w:rFonts w:ascii="Times New Roman" w:eastAsia="Times New Roman" w:hAnsi="Times New Roman"/>
          <w:color w:val="000000"/>
          <w:w w:val="97"/>
          <w:lang w:val="ru-RU"/>
        </w:rPr>
        <w:t>».</w:t>
      </w:r>
    </w:p>
  </w:comment>
  <w:comment w:id="10" w:author="Пользователь Windows" w:date="2022-08-31T23:19:00Z" w:initials="ПW">
    <w:p w14:paraId="6DF87A11" w14:textId="4111EC4B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№1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0D61B81" w14:textId="1DE183EE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 xml:space="preserve">Картины природы в произведениях </w:t>
      </w:r>
      <w:r w:rsidRPr="007015A4">
        <w:rPr>
          <w:lang w:val="ru-RU"/>
        </w:rPr>
        <w:br/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поэтов и писателей Х</w:t>
      </w:r>
      <w:r w:rsidRPr="007015A4">
        <w:rPr>
          <w:rFonts w:ascii="Times New Roman" w:eastAsia="Times New Roman" w:hAnsi="Times New Roman"/>
          <w:color w:val="000000"/>
          <w:w w:val="97"/>
        </w:rPr>
        <w:t>I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Х века</w:t>
      </w:r>
      <w:r>
        <w:rPr>
          <w:rFonts w:ascii="Times New Roman" w:eastAsia="Times New Roman" w:hAnsi="Times New Roman"/>
          <w:color w:val="000000"/>
          <w:w w:val="97"/>
          <w:lang w:val="ru-RU"/>
        </w:rPr>
        <w:t>».</w:t>
      </w:r>
    </w:p>
  </w:comment>
  <w:comment w:id="11" w:author="Пользователь Windows" w:date="2022-08-31T23:19:00Z" w:initials="ПW">
    <w:p w14:paraId="257E407E" w14:textId="0AC805B5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№1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B3AC906" w14:textId="12A6A3AB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 xml:space="preserve">Картины природы в произведениях </w:t>
      </w:r>
      <w:r w:rsidRPr="007015A4">
        <w:rPr>
          <w:lang w:val="ru-RU"/>
        </w:rPr>
        <w:br/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поэтов и писателей Х</w:t>
      </w:r>
      <w:r w:rsidRPr="007015A4">
        <w:rPr>
          <w:rFonts w:ascii="Times New Roman" w:eastAsia="Times New Roman" w:hAnsi="Times New Roman"/>
          <w:color w:val="000000"/>
          <w:w w:val="97"/>
        </w:rPr>
        <w:t>I</w:t>
      </w:r>
      <w:r w:rsidRPr="007015A4">
        <w:rPr>
          <w:rFonts w:ascii="Times New Roman" w:eastAsia="Times New Roman" w:hAnsi="Times New Roman"/>
          <w:color w:val="000000"/>
          <w:w w:val="97"/>
          <w:lang w:val="ru-RU"/>
        </w:rPr>
        <w:t>Х века</w:t>
      </w:r>
      <w:r>
        <w:rPr>
          <w:rFonts w:ascii="Times New Roman" w:eastAsia="Times New Roman" w:hAnsi="Times New Roman"/>
          <w:color w:val="000000"/>
          <w:w w:val="97"/>
          <w:lang w:val="ru-RU"/>
        </w:rPr>
        <w:t>».</w:t>
      </w:r>
    </w:p>
  </w:comment>
  <w:comment w:id="12" w:author="Пользователь Windows" w:date="2022-08-31T23:23:00Z" w:initials="ПW">
    <w:p w14:paraId="581BF32A" w14:textId="049BA995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4FE4A46F" w14:textId="4600E1E2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3" w:author="Пользователь Windows" w:date="2022-08-31T23:24:00Z" w:initials="ПW">
    <w:p w14:paraId="7AECEB0C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AE67E9C" w14:textId="6E0217B4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4" w:author="Пользователь Windows" w:date="2022-08-31T23:24:00Z" w:initials="ПW">
    <w:p w14:paraId="48814355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1544767" w14:textId="2200E8ED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5" w:author="Пользователь Windows" w:date="2022-08-31T23:25:00Z" w:initials="ПW">
    <w:p w14:paraId="757D9337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7F485CC" w14:textId="6D85924C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6" w:author="Пользователь Windows" w:date="2022-08-31T23:25:00Z" w:initials="ПW">
    <w:p w14:paraId="6BBD842E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84A6E69" w14:textId="6084CC2C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7" w:author="Пользователь Windows" w:date="2022-08-31T23:25:00Z" w:initials="ПW">
    <w:p w14:paraId="00B36F98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199B0BD" w14:textId="7ECCD735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8" w:author="Пользователь Windows" w:date="2022-08-31T23:25:00Z" w:initials="ПW">
    <w:p w14:paraId="572FA5C8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36906EA" w14:textId="59F7CFEF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19" w:author="Пользователь Windows" w:date="2022-08-31T23:25:00Z" w:initials="ПW">
    <w:p w14:paraId="61E846BD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2F0DB58" w14:textId="26EEA9A3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А.С.Пушкина»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20" w:author="Пользователь Windows" w:date="2022-08-31T23:26:00Z" w:initials="ПW">
    <w:p w14:paraId="7341890E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CEE980D" w14:textId="3FF7727A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И.А.Крылова».</w:t>
      </w:r>
    </w:p>
  </w:comment>
  <w:comment w:id="21" w:author="Пользователь Windows" w:date="2022-08-31T23:27:00Z" w:initials="ПW">
    <w:p w14:paraId="2C367C1F" w14:textId="77777777" w:rsidR="006E0DD1" w:rsidRPr="00B86BA6" w:rsidRDefault="006E0DD1" w:rsidP="002F106D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2EF8006" w14:textId="41446F3A" w:rsidR="006E0DD1" w:rsidRPr="002F106D" w:rsidRDefault="006E0DD1" w:rsidP="002F106D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Творчество И.А.Крылова».</w:t>
      </w:r>
    </w:p>
  </w:comment>
  <w:comment w:id="22" w:author="Пользователь Windows" w:date="2022-08-31T23:28:00Z" w:initials="ПW">
    <w:p w14:paraId="70B8AF05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3BFA6A0" w14:textId="3A761EF3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5632FB">
        <w:rPr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поэтов и писателей Х</w:t>
      </w:r>
      <w:r w:rsidRPr="005632FB">
        <w:rPr>
          <w:rFonts w:ascii="Times New Roman" w:eastAsia="Times New Roman" w:hAnsi="Times New Roman"/>
          <w:color w:val="000000"/>
          <w:w w:val="97"/>
          <w:sz w:val="16"/>
        </w:rPr>
        <w:t>I</w:t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Х века».</w:t>
      </w:r>
    </w:p>
  </w:comment>
  <w:comment w:id="23" w:author="Пользователь Windows" w:date="2022-08-31T23:29:00Z" w:initials="ПW">
    <w:p w14:paraId="486E55A3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08E1702" w14:textId="4BD81DCA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5632FB">
        <w:rPr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поэтов и писателей Х</w:t>
      </w:r>
      <w:r w:rsidRPr="005632FB">
        <w:rPr>
          <w:rFonts w:ascii="Times New Roman" w:eastAsia="Times New Roman" w:hAnsi="Times New Roman"/>
          <w:color w:val="000000"/>
          <w:w w:val="97"/>
          <w:sz w:val="16"/>
        </w:rPr>
        <w:t>I</w:t>
      </w:r>
      <w:r w:rsidRPr="005632FB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Х века».</w:t>
      </w:r>
    </w:p>
  </w:comment>
  <w:comment w:id="24" w:author="Пользователь Windows" w:date="2022-08-31T23:32:00Z" w:initials="ПW">
    <w:p w14:paraId="30C0A42C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762660BC" w14:textId="0B6CFDE8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Творчество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Л.Н. Толстого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25" w:author="Пользователь Windows" w:date="2022-08-31T23:32:00Z" w:initials="ПW">
    <w:p w14:paraId="78C39F1B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F5567B9" w14:textId="03BBC0EE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Творчество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Л.Н. Толстого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26" w:author="Пользователь Windows" w:date="2022-08-31T23:33:00Z" w:initials="ПW">
    <w:p w14:paraId="6847226D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4E51026" w14:textId="0C00AC0F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Творчество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Л.Н. Толстого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27" w:author="Пользователь Windows" w:date="2022-08-31T23:33:00Z" w:initials="ПW">
    <w:p w14:paraId="78982876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Великие русские писатели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0D5639D" w14:textId="00553F9E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Творчество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Л.Н. Толстого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28" w:author="Пользователь Windows" w:date="2022-08-31T23:33:00Z" w:initials="ПW">
    <w:p w14:paraId="0CF58E59" w14:textId="761E0472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Литературные сказки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176308A" w14:textId="4E7BC6BB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F106D">
        <w:rPr>
          <w:rStyle w:val="fontstyle01"/>
          <w:rFonts w:ascii="Times New Roman" w:hAnsi="Times New Roman" w:cs="Times New Roman"/>
          <w:sz w:val="20"/>
          <w:szCs w:val="20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Литературная сказка</w:t>
      </w:r>
      <w:r w:rsidRPr="002F106D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29" w:author="Пользователь Windows" w:date="2022-08-31T23:35:00Z" w:initials="ПW">
    <w:p w14:paraId="793473A6" w14:textId="5D8348B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B4DC8A7" w14:textId="1913A74C" w:rsidR="006E0DD1" w:rsidRPr="005632FB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30" w:author="Пользователь Windows" w:date="2022-08-31T23:37:00Z" w:initials="ПW">
    <w:p w14:paraId="68273FA1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205C516" w14:textId="44C0E293" w:rsidR="006E0DD1" w:rsidRPr="00B67C5D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31" w:author="Пользователь Windows" w:date="2022-08-31T23:37:00Z" w:initials="ПW">
    <w:p w14:paraId="1DF51C70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6C0E823" w14:textId="5F50B01B" w:rsidR="006E0DD1" w:rsidRPr="00B67C5D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32" w:author="Пользователь Windows" w:date="2022-08-31T23:38:00Z" w:initials="ПW">
    <w:p w14:paraId="10B91D69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65889EA" w14:textId="28AA0BA7" w:rsidR="006E0DD1" w:rsidRPr="00B67C5D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33" w:author="Пользователь Windows" w:date="2022-08-31T23:38:00Z" w:initials="ПW">
    <w:p w14:paraId="107FE236" w14:textId="77777777" w:rsidR="006E0DD1" w:rsidRPr="00B86BA6" w:rsidRDefault="006E0DD1" w:rsidP="005632FB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E8DDC96" w14:textId="1515F13C" w:rsidR="006E0DD1" w:rsidRPr="00B67C5D" w:rsidRDefault="006E0DD1" w:rsidP="005632FB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34" w:author="Пользователь Windows" w:date="2022-08-31T23:38:00Z" w:initials="ПW">
    <w:p w14:paraId="223D83C5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Были-небылицы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DB3809D" w14:textId="2CF4D66A" w:rsidR="006E0DD1" w:rsidRPr="00B67C5D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Изучение тем этого раздела будет продолжено.</w:t>
      </w:r>
    </w:p>
  </w:comment>
  <w:comment w:id="35" w:author="Пользователь Windows" w:date="2022-08-31T23:40:00Z" w:initials="ПW">
    <w:p w14:paraId="1B01D58D" w14:textId="32D408D5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№2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EE5850E" w14:textId="295B116D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815E4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815E4">
        <w:rPr>
          <w:lang w:val="ru-RU"/>
        </w:rPr>
        <w:br/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815E4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36" w:author="Пользователь Windows" w:date="2022-08-31T23:41:00Z" w:initials="ПW">
    <w:p w14:paraId="1EB14ED1" w14:textId="252FE2A5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№2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5B855FF" w14:textId="132961C6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815E4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815E4">
        <w:rPr>
          <w:lang w:val="ru-RU"/>
        </w:rPr>
        <w:br/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815E4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37" w:author="Пользователь Windows" w:date="2022-08-31T23:42:00Z" w:initials="ПW">
    <w:p w14:paraId="47A01DD9" w14:textId="76320E5D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№2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598A519" w14:textId="64A5E126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815E4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815E4">
        <w:rPr>
          <w:lang w:val="ru-RU"/>
        </w:rPr>
        <w:br/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815E4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38" w:author="Пользователь Windows" w:date="2022-08-31T23:42:00Z" w:initials="ПW">
    <w:p w14:paraId="4E3DE051" w14:textId="2A8912A1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№2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4ABB6E68" w14:textId="55C40BE7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815E4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 Родине и ее истории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39" w:author="Пользователь Windows" w:date="2022-08-31T23:43:00Z" w:initials="ПW">
    <w:p w14:paraId="13565A1B" w14:textId="5E9F639B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№2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4F4454D9" w14:textId="72CB7195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815E4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815E4">
        <w:rPr>
          <w:lang w:val="ru-RU"/>
        </w:rPr>
        <w:br/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815E4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815E4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40" w:author="Пользователь Windows" w:date="2022-08-31T23:44:00Z" w:initials="ПW">
    <w:p w14:paraId="067AFAC7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3F2795EA" w14:textId="36F36315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D097A94" w14:textId="7ACC6286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</w:comment>
  <w:comment w:id="41" w:author="Пользователь Windows" w:date="2022-08-31T23:47:00Z" w:initials="ПW">
    <w:p w14:paraId="5A63B619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3E4DBC51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22CFEB6" w14:textId="473E4418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2" w:author="Пользователь Windows" w:date="2022-08-31T23:47:00Z" w:initials="ПW">
    <w:p w14:paraId="131C2BF1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3ACE6EC1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AC7304D" w14:textId="1C7BB06A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3" w:author="Пользователь Windows" w:date="2022-08-31T23:47:00Z" w:initials="ПW">
    <w:p w14:paraId="6DA24823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05B65E14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02BA53A" w14:textId="4043E661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4" w:author="Пользователь Windows" w:date="2022-08-31T23:47:00Z" w:initials="ПW">
    <w:p w14:paraId="7DAFEC36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6105D0F8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7E9EB29" w14:textId="372EB5F3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5" w:author="Пользователь Windows" w:date="2022-08-31T23:48:00Z" w:initials="ПW">
    <w:p w14:paraId="48FC1353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097E2F59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6070EC9" w14:textId="48EB14CA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6" w:author="Пользователь Windows" w:date="2022-08-31T23:48:00Z" w:initials="ПW">
    <w:p w14:paraId="02FDFE1A" w14:textId="77777777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Продолжаем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6509D7F3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7D8970B5" w14:textId="45AE8170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7" w:author="Пользователь Windows" w:date="2022-08-31T23:48:00Z" w:initials="ПW">
    <w:p w14:paraId="5F97007C" w14:textId="0CE011DB" w:rsidR="006E0DD1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Закончили изучение тем раздела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</w:p>
    <w:p w14:paraId="3EFA8571" w14:textId="77777777" w:rsidR="006E0DD1" w:rsidRPr="00B86BA6" w:rsidRDefault="006E0DD1" w:rsidP="002815E4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Люби все живое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2A86F57" w14:textId="2BDE0536" w:rsidR="006E0DD1" w:rsidRPr="002815E4" w:rsidRDefault="006E0DD1" w:rsidP="002815E4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5632FB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 xml:space="preserve">Произведения о взаимоотношениях человека и </w:t>
      </w:r>
      <w:r w:rsidRPr="005632FB">
        <w:rPr>
          <w:sz w:val="24"/>
          <w:szCs w:val="24"/>
          <w:lang w:val="ru-RU"/>
        </w:rPr>
        <w:br/>
      </w:r>
      <w:r w:rsidRPr="005632FB">
        <w:rPr>
          <w:rFonts w:ascii="Times New Roman" w:eastAsia="Times New Roman" w:hAnsi="Times New Roman"/>
          <w:color w:val="000000"/>
          <w:w w:val="97"/>
          <w:sz w:val="24"/>
          <w:szCs w:val="24"/>
          <w:lang w:val="ru-RU"/>
        </w:rPr>
        <w:t>животных».</w:t>
      </w:r>
    </w:p>
  </w:comment>
  <w:comment w:id="48" w:author="Пользователь Windows" w:date="2022-08-31T23:49:00Z" w:initials="ПW">
    <w:p w14:paraId="4D3890FD" w14:textId="4B8A7699" w:rsidR="006E0DD1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Произведения о детях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  <w:p w14:paraId="59FAE1C3" w14:textId="61893B32" w:rsidR="006E0DD1" w:rsidRPr="002C71FA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  <w:p w14:paraId="0E1F1D92" w14:textId="3DC20224" w:rsidR="006E0DD1" w:rsidRPr="00B86BA6" w:rsidRDefault="006E0DD1" w:rsidP="002C71FA">
      <w:pPr>
        <w:pStyle w:val="affa"/>
        <w:rPr>
          <w:lang w:val="ru-RU"/>
        </w:rPr>
      </w:pPr>
    </w:p>
    <w:p w14:paraId="0B19AF44" w14:textId="736579B9" w:rsidR="006E0DD1" w:rsidRPr="002C71FA" w:rsidRDefault="006E0DD1">
      <w:pPr>
        <w:pStyle w:val="affa"/>
        <w:rPr>
          <w:lang w:val="ru-RU"/>
        </w:rPr>
      </w:pPr>
    </w:p>
  </w:comment>
  <w:comment w:id="49" w:author="Пользователь Windows" w:date="2022-08-31T23:50:00Z" w:initials="ПW">
    <w:p w14:paraId="06225078" w14:textId="77777777" w:rsidR="006E0DD1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Произведения о детях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  <w:p w14:paraId="10A12434" w14:textId="363F8444" w:rsidR="006E0DD1" w:rsidRPr="002C71FA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  <w:p w14:paraId="451C0C7C" w14:textId="22927761" w:rsidR="006E0DD1" w:rsidRPr="002C71FA" w:rsidRDefault="006E0DD1" w:rsidP="002C71FA">
      <w:pPr>
        <w:pStyle w:val="affa"/>
        <w:rPr>
          <w:lang w:val="ru-RU"/>
        </w:rPr>
      </w:pPr>
    </w:p>
  </w:comment>
  <w:comment w:id="50" w:author="Пользователь Windows" w:date="2022-08-31T23:51:00Z" w:initials="ПW">
    <w:p w14:paraId="447545A9" w14:textId="77777777" w:rsidR="006E0DD1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Произведения о детях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  <w:p w14:paraId="51FB45A3" w14:textId="25AE1619" w:rsidR="006E0DD1" w:rsidRPr="002C71FA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  <w:p w14:paraId="5BC7E956" w14:textId="307C1A12" w:rsidR="006E0DD1" w:rsidRPr="002C71FA" w:rsidRDefault="006E0DD1" w:rsidP="002C71FA">
      <w:pPr>
        <w:pStyle w:val="affa"/>
        <w:rPr>
          <w:lang w:val="ru-RU"/>
        </w:rPr>
      </w:pPr>
    </w:p>
  </w:comment>
  <w:comment w:id="51" w:author="Пользователь Windows" w:date="2022-08-31T23:54:00Z" w:initials="ПW">
    <w:p w14:paraId="68018A92" w14:textId="2378FFCB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3DD1FDB" w14:textId="0F683E0B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2" w:author="Пользователь Windows" w:date="2022-08-31T23:56:00Z" w:initials="ПW">
    <w:p w14:paraId="59A51957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D20EDA2" w14:textId="2DCA0841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3" w:author="Пользователь Windows" w:date="2022-08-31T23:56:00Z" w:initials="ПW">
    <w:p w14:paraId="5B14409C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AAB83CC" w14:textId="32FF84A1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4" w:author="Пользователь Windows" w:date="2022-08-31T23:56:00Z" w:initials="ПW">
    <w:p w14:paraId="48184388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F8FD3CE" w14:textId="65E39B76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5" w:author="Пользователь Windows" w:date="2022-08-31T23:56:00Z" w:initials="ПW">
    <w:p w14:paraId="3177D7C6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7CFDCA6" w14:textId="5D9D8784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6" w:author="Пользователь Windows" w:date="2022-08-31T23:57:00Z" w:initials="ПW">
    <w:p w14:paraId="36C4B31E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7F64C2D1" w14:textId="5EDFD76E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 Родине и ее истории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57" w:author="Пользователь Windows" w:date="2022-08-31T23:57:00Z" w:initials="ПW">
    <w:p w14:paraId="70AE163A" w14:textId="77777777" w:rsidR="006E0DD1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 Родине и ее истории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  <w:p w14:paraId="6197968B" w14:textId="6866415A" w:rsidR="006E0DD1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0F774CDB" w14:textId="35E618ED" w:rsidR="006E0DD1" w:rsidRPr="002C71FA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  <w:p w14:paraId="6ECC38C9" w14:textId="77777777" w:rsidR="006E0DD1" w:rsidRPr="002C71FA" w:rsidRDefault="006E0DD1" w:rsidP="002C71FA">
      <w:pPr>
        <w:pStyle w:val="affa"/>
        <w:rPr>
          <w:lang w:val="ru-RU"/>
        </w:rPr>
      </w:pPr>
    </w:p>
    <w:p w14:paraId="4C58857B" w14:textId="33E35424" w:rsidR="006E0DD1" w:rsidRPr="002C71FA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</w:p>
  </w:comment>
  <w:comment w:id="58" w:author="Пользователь Windows" w:date="2022-08-31T23:58:00Z" w:initials="ПW">
    <w:p w14:paraId="11897127" w14:textId="77777777" w:rsidR="006E0DD1" w:rsidRPr="00B86BA6" w:rsidRDefault="006E0DD1" w:rsidP="002C71FA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756FFE8" w14:textId="60C6ADB2" w:rsidR="006E0DD1" w:rsidRPr="002C71FA" w:rsidRDefault="006E0DD1" w:rsidP="002C71FA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59" w:author="Пользователь Windows" w:date="2022-08-31T23:58:00Z" w:initials="ПW">
    <w:p w14:paraId="6AB5E277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Поэтическая тетрадь №3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C1227CE" w14:textId="5EBDEBC2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Картины природы в произведениях </w:t>
      </w:r>
      <w:r w:rsidRPr="002C71FA">
        <w:rPr>
          <w:lang w:val="ru-RU"/>
        </w:rPr>
        <w:br/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поэтов и писателей </w:t>
      </w:r>
      <w:r w:rsidRPr="002C71FA">
        <w:rPr>
          <w:rFonts w:ascii="Times New Roman" w:eastAsia="Times New Roman" w:hAnsi="Times New Roman"/>
          <w:color w:val="000000"/>
          <w:w w:val="97"/>
          <w:sz w:val="16"/>
        </w:rPr>
        <w:t>XX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века».</w:t>
      </w:r>
    </w:p>
  </w:comment>
  <w:comment w:id="60" w:author="Пользователь Windows" w:date="2022-08-31T23:59:00Z" w:initials="ПW">
    <w:p w14:paraId="7DD346D4" w14:textId="08A19243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70A6D55" w14:textId="50EBA58B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1" w:author="Пользователь Windows" w:date="2022-09-01T00:00:00Z" w:initials="ПW">
    <w:p w14:paraId="088FF9A7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7B3AB151" w14:textId="16692B53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2" w:author="Пользователь Windows" w:date="2022-09-01T00:00:00Z" w:initials="ПW">
    <w:p w14:paraId="625B14FB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BAFD6B5" w14:textId="5B40C716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3" w:author="Пользователь Windows" w:date="2022-09-01T00:01:00Z" w:initials="ПW">
    <w:p w14:paraId="317E035D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F227207" w14:textId="4A53DB01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4" w:author="Пользователь Windows" w:date="2022-09-01T00:01:00Z" w:initials="ПW">
    <w:p w14:paraId="7DD21F84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E059580" w14:textId="010FF8A7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5" w:author="Пользователь Windows" w:date="2022-09-01T00:01:00Z" w:initials="ПW">
    <w:p w14:paraId="478B5CC3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CC2CF25" w14:textId="4872826D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6" w:author="Пользователь Windows" w:date="2022-09-01T00:01:00Z" w:initials="ПW">
    <w:p w14:paraId="69B34F36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C02646A" w14:textId="1EF2AD13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7" w:author="Пользователь Windows" w:date="2022-09-01T00:02:00Z" w:initials="ПW">
    <w:p w14:paraId="051CE135" w14:textId="77777777" w:rsidR="006E0DD1" w:rsidRPr="00B86BA6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Собирай по ягодке-наберешь кузовок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EE67F4D" w14:textId="3FF864A7" w:rsidR="006E0DD1" w:rsidRPr="000117D9" w:rsidRDefault="006E0DD1" w:rsidP="000117D9">
      <w:pPr>
        <w:pStyle w:val="affa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2C71FA">
        <w:rPr>
          <w:rStyle w:val="fontstyle01"/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2C71F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68" w:author="Пользователь Windows" w:date="2022-09-01T00:02:00Z" w:initials="ПW">
    <w:p w14:paraId="6DC1F4A0" w14:textId="2FB2A400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373A2F90" w14:textId="4E3F796F" w:rsidR="006E0DD1" w:rsidRPr="000117D9" w:rsidRDefault="006E0DD1">
      <w:pPr>
        <w:pStyle w:val="affa"/>
        <w:rPr>
          <w:lang w:val="ru-RU"/>
        </w:rPr>
      </w:pPr>
    </w:p>
  </w:comment>
  <w:comment w:id="69" w:author="Пользователь Windows" w:date="2022-09-01T00:03:00Z" w:initials="ПW">
    <w:p w14:paraId="228796FF" w14:textId="5C93DDD9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177E654B" w14:textId="6700BE0B" w:rsidR="006E0DD1" w:rsidRPr="000117D9" w:rsidRDefault="006E0DD1">
      <w:pPr>
        <w:pStyle w:val="affa"/>
        <w:rPr>
          <w:lang w:val="ru-RU"/>
        </w:rPr>
      </w:pPr>
    </w:p>
  </w:comment>
  <w:comment w:id="70" w:author="Пользователь Windows" w:date="2022-09-01T00:03:00Z" w:initials="ПW">
    <w:p w14:paraId="6C09DDB2" w14:textId="2E4307ED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2E07C737" w14:textId="7B7253E8" w:rsidR="006E0DD1" w:rsidRPr="000117D9" w:rsidRDefault="006E0DD1">
      <w:pPr>
        <w:pStyle w:val="affa"/>
        <w:rPr>
          <w:lang w:val="ru-RU"/>
        </w:rPr>
      </w:pPr>
    </w:p>
  </w:comment>
  <w:comment w:id="71" w:author="Пользователь Windows" w:date="2022-09-01T00:03:00Z" w:initials="ПW">
    <w:p w14:paraId="362F1797" w14:textId="709564A5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28FB597A" w14:textId="4DA46121" w:rsidR="006E0DD1" w:rsidRPr="000117D9" w:rsidRDefault="006E0DD1">
      <w:pPr>
        <w:pStyle w:val="affa"/>
        <w:rPr>
          <w:lang w:val="ru-RU"/>
        </w:rPr>
      </w:pPr>
    </w:p>
  </w:comment>
  <w:comment w:id="72" w:author="Пользователь Windows" w:date="2022-09-01T00:04:00Z" w:initials="ПW">
    <w:p w14:paraId="19EA2038" w14:textId="77777777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45E2BD11" w14:textId="77777777" w:rsidR="006E0DD1" w:rsidRPr="000117D9" w:rsidRDefault="006E0DD1" w:rsidP="000117D9">
      <w:pPr>
        <w:pStyle w:val="affa"/>
        <w:rPr>
          <w:lang w:val="ru-RU"/>
        </w:rPr>
      </w:pPr>
    </w:p>
    <w:p w14:paraId="08BDEA48" w14:textId="78D18805" w:rsidR="006E0DD1" w:rsidRPr="00B67C5D" w:rsidRDefault="006E0DD1">
      <w:pPr>
        <w:pStyle w:val="affa"/>
        <w:rPr>
          <w:lang w:val="ru-RU"/>
        </w:rPr>
      </w:pPr>
    </w:p>
  </w:comment>
  <w:comment w:id="73" w:author="Пользователь Windows" w:date="2022-09-01T00:05:00Z" w:initials="ПW">
    <w:p w14:paraId="2D695966" w14:textId="77777777" w:rsidR="006E0DD1" w:rsidRPr="002C71FA" w:rsidRDefault="006E0DD1" w:rsidP="000117D9">
      <w:pPr>
        <w:pStyle w:val="affa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Есть в тематическом классификаторе</w:t>
      </w:r>
    </w:p>
    <w:p w14:paraId="3D977067" w14:textId="77777777" w:rsidR="006E0DD1" w:rsidRPr="000117D9" w:rsidRDefault="006E0DD1" w:rsidP="000117D9">
      <w:pPr>
        <w:pStyle w:val="affa"/>
        <w:rPr>
          <w:lang w:val="ru-RU"/>
        </w:rPr>
      </w:pPr>
    </w:p>
    <w:p w14:paraId="267C0A47" w14:textId="7FA30E52" w:rsidR="006E0DD1" w:rsidRPr="00B67C5D" w:rsidRDefault="006E0DD1">
      <w:pPr>
        <w:pStyle w:val="affa"/>
        <w:rPr>
          <w:lang w:val="ru-RU"/>
        </w:rPr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434CFB" w15:done="0"/>
  <w15:commentEx w15:paraId="0F426413" w15:done="0"/>
  <w15:commentEx w15:paraId="41773C5C" w15:done="0"/>
  <w15:commentEx w15:paraId="5EFB955D" w15:done="0"/>
  <w15:commentEx w15:paraId="6A7C73B6" w15:done="0"/>
  <w15:commentEx w15:paraId="1D21B2BB" w15:done="0"/>
  <w15:commentEx w15:paraId="1CE1AAD9" w15:done="0"/>
  <w15:commentEx w15:paraId="08ED7FD0" w15:done="0"/>
  <w15:commentEx w15:paraId="2AE4C0C2" w15:done="0"/>
  <w15:commentEx w15:paraId="50D61B81" w15:done="0"/>
  <w15:commentEx w15:paraId="0B3AC906" w15:done="0"/>
  <w15:commentEx w15:paraId="4FE4A46F" w15:done="0"/>
  <w15:commentEx w15:paraId="2AE67E9C" w15:done="0"/>
  <w15:commentEx w15:paraId="61544767" w15:done="0"/>
  <w15:commentEx w15:paraId="17F485CC" w15:done="0"/>
  <w15:commentEx w15:paraId="384A6E69" w15:done="0"/>
  <w15:commentEx w15:paraId="6199B0BD" w15:done="0"/>
  <w15:commentEx w15:paraId="136906EA" w15:done="0"/>
  <w15:commentEx w15:paraId="12F0DB58" w15:done="0"/>
  <w15:commentEx w15:paraId="2CEE980D" w15:done="0"/>
  <w15:commentEx w15:paraId="12EF8006" w15:done="0"/>
  <w15:commentEx w15:paraId="03BFA6A0" w15:done="0"/>
  <w15:commentEx w15:paraId="608E1702" w15:done="0"/>
  <w15:commentEx w15:paraId="762660BC" w15:done="0"/>
  <w15:commentEx w15:paraId="6F5567B9" w15:done="0"/>
  <w15:commentEx w15:paraId="54E51026" w15:done="0"/>
  <w15:commentEx w15:paraId="10D5639D" w15:done="0"/>
  <w15:commentEx w15:paraId="6176308A" w15:done="0"/>
  <w15:commentEx w15:paraId="1B4DC8A7" w15:done="0"/>
  <w15:commentEx w15:paraId="2205C516" w15:done="0"/>
  <w15:commentEx w15:paraId="36C0E823" w15:done="0"/>
  <w15:commentEx w15:paraId="265889EA" w15:done="0"/>
  <w15:commentEx w15:paraId="1E8DDC96" w15:done="0"/>
  <w15:commentEx w15:paraId="0DB3809D" w15:done="0"/>
  <w15:commentEx w15:paraId="0EE5850E" w15:done="0"/>
  <w15:commentEx w15:paraId="25B855FF" w15:done="0"/>
  <w15:commentEx w15:paraId="3598A519" w15:done="0"/>
  <w15:commentEx w15:paraId="4ABB6E68" w15:done="0"/>
  <w15:commentEx w15:paraId="4F4454D9" w15:done="0"/>
  <w15:commentEx w15:paraId="5D097A94" w15:done="0"/>
  <w15:commentEx w15:paraId="322CFEB6" w15:done="0"/>
  <w15:commentEx w15:paraId="3AC7304D" w15:done="0"/>
  <w15:commentEx w15:paraId="502BA53A" w15:done="0"/>
  <w15:commentEx w15:paraId="07E9EB29" w15:done="0"/>
  <w15:commentEx w15:paraId="16070EC9" w15:done="0"/>
  <w15:commentEx w15:paraId="7D8970B5" w15:done="0"/>
  <w15:commentEx w15:paraId="52A86F57" w15:done="0"/>
  <w15:commentEx w15:paraId="0B19AF44" w15:done="0"/>
  <w15:commentEx w15:paraId="451C0C7C" w15:done="0"/>
  <w15:commentEx w15:paraId="5BC7E956" w15:done="0"/>
  <w15:commentEx w15:paraId="63DD1FDB" w15:done="0"/>
  <w15:commentEx w15:paraId="2D20EDA2" w15:done="0"/>
  <w15:commentEx w15:paraId="3AAB83CC" w15:done="0"/>
  <w15:commentEx w15:paraId="0F8FD3CE" w15:done="0"/>
  <w15:commentEx w15:paraId="67CFDCA6" w15:done="0"/>
  <w15:commentEx w15:paraId="7F64C2D1" w15:done="0"/>
  <w15:commentEx w15:paraId="4C58857B" w15:done="0"/>
  <w15:commentEx w15:paraId="5756FFE8" w15:done="0"/>
  <w15:commentEx w15:paraId="0C1227CE" w15:done="0"/>
  <w15:commentEx w15:paraId="370A6D55" w15:done="0"/>
  <w15:commentEx w15:paraId="7B3AB151" w15:done="0"/>
  <w15:commentEx w15:paraId="5BAFD6B5" w15:done="0"/>
  <w15:commentEx w15:paraId="5F227207" w15:done="0"/>
  <w15:commentEx w15:paraId="0E059580" w15:done="0"/>
  <w15:commentEx w15:paraId="5CC2CF25" w15:done="0"/>
  <w15:commentEx w15:paraId="6C02646A" w15:done="0"/>
  <w15:commentEx w15:paraId="5EE67F4D" w15:done="0"/>
  <w15:commentEx w15:paraId="373A2F90" w15:done="0"/>
  <w15:commentEx w15:paraId="177E654B" w15:done="0"/>
  <w15:commentEx w15:paraId="2E07C737" w15:done="0"/>
  <w15:commentEx w15:paraId="28FB597A" w15:done="0"/>
  <w15:commentEx w15:paraId="08BDEA48" w15:done="0"/>
  <w15:commentEx w15:paraId="267C0A4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434CFB" w16cid:durableId="26A72F85"/>
  <w16cid:commentId w16cid:paraId="0F426413" w16cid:durableId="26A72F86"/>
  <w16cid:commentId w16cid:paraId="41773C5C" w16cid:durableId="26A72F8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NewtonCSanPin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ьзователь Windows">
    <w15:presenceInfo w15:providerId="None" w15:userId="Пользователь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117D9"/>
    <w:rsid w:val="00023ED3"/>
    <w:rsid w:val="0003459D"/>
    <w:rsid w:val="00034616"/>
    <w:rsid w:val="000370CE"/>
    <w:rsid w:val="0006063C"/>
    <w:rsid w:val="000A24C5"/>
    <w:rsid w:val="000B5C91"/>
    <w:rsid w:val="001066CD"/>
    <w:rsid w:val="00120E8B"/>
    <w:rsid w:val="00142618"/>
    <w:rsid w:val="001448A6"/>
    <w:rsid w:val="0015074B"/>
    <w:rsid w:val="0015320A"/>
    <w:rsid w:val="001C2677"/>
    <w:rsid w:val="001E76C8"/>
    <w:rsid w:val="00205DCE"/>
    <w:rsid w:val="00223766"/>
    <w:rsid w:val="00252BEC"/>
    <w:rsid w:val="002815E4"/>
    <w:rsid w:val="0029639D"/>
    <w:rsid w:val="002C71FA"/>
    <w:rsid w:val="002E426D"/>
    <w:rsid w:val="002E458A"/>
    <w:rsid w:val="002F106D"/>
    <w:rsid w:val="00300CED"/>
    <w:rsid w:val="00303B99"/>
    <w:rsid w:val="00324510"/>
    <w:rsid w:val="00326F90"/>
    <w:rsid w:val="0037287A"/>
    <w:rsid w:val="00372907"/>
    <w:rsid w:val="00383F1F"/>
    <w:rsid w:val="00395D05"/>
    <w:rsid w:val="003C2C1A"/>
    <w:rsid w:val="003D765F"/>
    <w:rsid w:val="003E2A1C"/>
    <w:rsid w:val="004009B0"/>
    <w:rsid w:val="00405EFD"/>
    <w:rsid w:val="00431F61"/>
    <w:rsid w:val="004330DA"/>
    <w:rsid w:val="00451459"/>
    <w:rsid w:val="00497BDB"/>
    <w:rsid w:val="004B7EFC"/>
    <w:rsid w:val="004F3D10"/>
    <w:rsid w:val="00512726"/>
    <w:rsid w:val="00513FE2"/>
    <w:rsid w:val="00526585"/>
    <w:rsid w:val="00532CEA"/>
    <w:rsid w:val="00536F0A"/>
    <w:rsid w:val="005373ED"/>
    <w:rsid w:val="005409C8"/>
    <w:rsid w:val="005527B1"/>
    <w:rsid w:val="005632FB"/>
    <w:rsid w:val="005659AD"/>
    <w:rsid w:val="00572E1D"/>
    <w:rsid w:val="005A10BC"/>
    <w:rsid w:val="005B48A6"/>
    <w:rsid w:val="005B786F"/>
    <w:rsid w:val="0061341D"/>
    <w:rsid w:val="00637AD4"/>
    <w:rsid w:val="006608C3"/>
    <w:rsid w:val="006906C0"/>
    <w:rsid w:val="006D2C0F"/>
    <w:rsid w:val="006D76DB"/>
    <w:rsid w:val="006E0DD1"/>
    <w:rsid w:val="006E515B"/>
    <w:rsid w:val="006F083A"/>
    <w:rsid w:val="006F4420"/>
    <w:rsid w:val="007000FC"/>
    <w:rsid w:val="007015A4"/>
    <w:rsid w:val="007346F2"/>
    <w:rsid w:val="00755A62"/>
    <w:rsid w:val="00773D2B"/>
    <w:rsid w:val="007E4EBE"/>
    <w:rsid w:val="008128AA"/>
    <w:rsid w:val="00814426"/>
    <w:rsid w:val="00835989"/>
    <w:rsid w:val="0085095E"/>
    <w:rsid w:val="00891C7A"/>
    <w:rsid w:val="008A1E25"/>
    <w:rsid w:val="008A4A1E"/>
    <w:rsid w:val="008A7938"/>
    <w:rsid w:val="008B288D"/>
    <w:rsid w:val="008E155E"/>
    <w:rsid w:val="008E2599"/>
    <w:rsid w:val="008F3042"/>
    <w:rsid w:val="00911FBD"/>
    <w:rsid w:val="00930CA5"/>
    <w:rsid w:val="009525D9"/>
    <w:rsid w:val="009703DD"/>
    <w:rsid w:val="009971C3"/>
    <w:rsid w:val="009C6EDB"/>
    <w:rsid w:val="009D025B"/>
    <w:rsid w:val="009F1FFD"/>
    <w:rsid w:val="00A04C63"/>
    <w:rsid w:val="00A21AF7"/>
    <w:rsid w:val="00A22207"/>
    <w:rsid w:val="00A258DE"/>
    <w:rsid w:val="00A279AF"/>
    <w:rsid w:val="00A45CB4"/>
    <w:rsid w:val="00A52747"/>
    <w:rsid w:val="00A56648"/>
    <w:rsid w:val="00A82AFC"/>
    <w:rsid w:val="00A860B2"/>
    <w:rsid w:val="00AA1D8D"/>
    <w:rsid w:val="00AC76A1"/>
    <w:rsid w:val="00AD232C"/>
    <w:rsid w:val="00AE1E07"/>
    <w:rsid w:val="00AE42F7"/>
    <w:rsid w:val="00AE4467"/>
    <w:rsid w:val="00AE4F3F"/>
    <w:rsid w:val="00B00BE1"/>
    <w:rsid w:val="00B20F91"/>
    <w:rsid w:val="00B26F58"/>
    <w:rsid w:val="00B40680"/>
    <w:rsid w:val="00B47730"/>
    <w:rsid w:val="00B53873"/>
    <w:rsid w:val="00B5542B"/>
    <w:rsid w:val="00B60D5E"/>
    <w:rsid w:val="00B66310"/>
    <w:rsid w:val="00B67C5D"/>
    <w:rsid w:val="00BB7388"/>
    <w:rsid w:val="00BC39AA"/>
    <w:rsid w:val="00BD7953"/>
    <w:rsid w:val="00BF0681"/>
    <w:rsid w:val="00C028F8"/>
    <w:rsid w:val="00C02EB0"/>
    <w:rsid w:val="00C02EBF"/>
    <w:rsid w:val="00C05D5C"/>
    <w:rsid w:val="00C749B1"/>
    <w:rsid w:val="00CB0664"/>
    <w:rsid w:val="00CC76FF"/>
    <w:rsid w:val="00CF288E"/>
    <w:rsid w:val="00CF492B"/>
    <w:rsid w:val="00D038FA"/>
    <w:rsid w:val="00D15A00"/>
    <w:rsid w:val="00D23E02"/>
    <w:rsid w:val="00D55EC5"/>
    <w:rsid w:val="00D81EBC"/>
    <w:rsid w:val="00D87A76"/>
    <w:rsid w:val="00DC14C8"/>
    <w:rsid w:val="00DC2114"/>
    <w:rsid w:val="00DF56DC"/>
    <w:rsid w:val="00E0176F"/>
    <w:rsid w:val="00E66D20"/>
    <w:rsid w:val="00EA328E"/>
    <w:rsid w:val="00EC6A56"/>
    <w:rsid w:val="00EE648D"/>
    <w:rsid w:val="00F16E00"/>
    <w:rsid w:val="00F25D29"/>
    <w:rsid w:val="00F41849"/>
    <w:rsid w:val="00F44B01"/>
    <w:rsid w:val="00F570EF"/>
    <w:rsid w:val="00F649F4"/>
    <w:rsid w:val="00F952A2"/>
    <w:rsid w:val="00F97DE1"/>
    <w:rsid w:val="00FB4C84"/>
    <w:rsid w:val="00FC4E9C"/>
    <w:rsid w:val="00FC693F"/>
    <w:rsid w:val="00FF0EC0"/>
    <w:rsid w:val="00FF188F"/>
    <w:rsid w:val="00FF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C92142"/>
  <w14:defaultImageDpi w14:val="300"/>
  <w15:docId w15:val="{3AA1CD5B-70C6-46C9-845C-2DD233D60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5527B1"/>
    <w:rPr>
      <w:color w:val="0000FF" w:themeColor="hyperlink"/>
      <w:u w:val="single"/>
    </w:rPr>
  </w:style>
  <w:style w:type="character" w:customStyle="1" w:styleId="snippet-info">
    <w:name w:val="snippet-info"/>
    <w:basedOn w:val="a2"/>
    <w:rsid w:val="00372907"/>
  </w:style>
  <w:style w:type="character" w:customStyle="1" w:styleId="fontstyle01">
    <w:name w:val="fontstyle01"/>
    <w:basedOn w:val="a2"/>
    <w:rsid w:val="006F083A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2c">
    <w:name w:val="Основной текст (2)_"/>
    <w:link w:val="2d"/>
    <w:uiPriority w:val="99"/>
    <w:locked/>
    <w:rsid w:val="008A1E25"/>
    <w:rPr>
      <w:sz w:val="28"/>
      <w:shd w:val="clear" w:color="auto" w:fill="FFFFFF"/>
    </w:rPr>
  </w:style>
  <w:style w:type="paragraph" w:customStyle="1" w:styleId="2d">
    <w:name w:val="Основной текст (2)"/>
    <w:basedOn w:val="a1"/>
    <w:link w:val="2c"/>
    <w:uiPriority w:val="99"/>
    <w:rsid w:val="008A1E25"/>
    <w:pPr>
      <w:widowControl w:val="0"/>
      <w:shd w:val="clear" w:color="auto" w:fill="FFFFFF"/>
      <w:spacing w:after="240" w:line="322" w:lineRule="exact"/>
    </w:pPr>
    <w:rPr>
      <w:sz w:val="28"/>
    </w:rPr>
  </w:style>
  <w:style w:type="character" w:styleId="aff9">
    <w:name w:val="annotation reference"/>
    <w:basedOn w:val="a2"/>
    <w:uiPriority w:val="99"/>
    <w:semiHidden/>
    <w:unhideWhenUsed/>
    <w:rsid w:val="00E0176F"/>
    <w:rPr>
      <w:sz w:val="16"/>
      <w:szCs w:val="16"/>
    </w:rPr>
  </w:style>
  <w:style w:type="paragraph" w:styleId="affa">
    <w:name w:val="annotation text"/>
    <w:basedOn w:val="a1"/>
    <w:link w:val="affb"/>
    <w:uiPriority w:val="99"/>
    <w:unhideWhenUsed/>
    <w:rsid w:val="00E0176F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2"/>
    <w:link w:val="affa"/>
    <w:uiPriority w:val="99"/>
    <w:rsid w:val="00E0176F"/>
    <w:rPr>
      <w:sz w:val="20"/>
      <w:szCs w:val="20"/>
    </w:rPr>
  </w:style>
  <w:style w:type="paragraph" w:styleId="affc">
    <w:name w:val="Balloon Text"/>
    <w:basedOn w:val="a1"/>
    <w:link w:val="affd"/>
    <w:uiPriority w:val="99"/>
    <w:semiHidden/>
    <w:unhideWhenUsed/>
    <w:rsid w:val="00E017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d">
    <w:name w:val="Текст выноски Знак"/>
    <w:basedOn w:val="a2"/>
    <w:link w:val="affc"/>
    <w:uiPriority w:val="99"/>
    <w:semiHidden/>
    <w:rsid w:val="00E0176F"/>
    <w:rPr>
      <w:rFonts w:ascii="Segoe UI" w:hAnsi="Segoe UI" w:cs="Segoe UI"/>
      <w:sz w:val="18"/>
      <w:szCs w:val="18"/>
    </w:rPr>
  </w:style>
  <w:style w:type="paragraph" w:styleId="affe">
    <w:name w:val="annotation subject"/>
    <w:basedOn w:val="affa"/>
    <w:next w:val="affa"/>
    <w:link w:val="afff"/>
    <w:uiPriority w:val="99"/>
    <w:semiHidden/>
    <w:unhideWhenUsed/>
    <w:rsid w:val="00E0176F"/>
    <w:rPr>
      <w:b/>
      <w:bCs/>
    </w:rPr>
  </w:style>
  <w:style w:type="character" w:customStyle="1" w:styleId="afff">
    <w:name w:val="Тема примечания Знак"/>
    <w:basedOn w:val="affb"/>
    <w:link w:val="affe"/>
    <w:uiPriority w:val="99"/>
    <w:semiHidden/>
    <w:rsid w:val="00E017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arningapps.org/" TargetMode="External"/><Relationship Id="rId117" Type="http://schemas.openxmlformats.org/officeDocument/2006/relationships/hyperlink" Target="https://nearpod.com/" TargetMode="External"/><Relationship Id="rId21" Type="http://schemas.openxmlformats.org/officeDocument/2006/relationships/hyperlink" Target="https://www.zipgrade.com/" TargetMode="External"/><Relationship Id="rId42" Type="http://schemas.openxmlformats.org/officeDocument/2006/relationships/hyperlink" Target="https://genial.ly/" TargetMode="External"/><Relationship Id="rId47" Type="http://schemas.openxmlformats.org/officeDocument/2006/relationships/hyperlink" Target="https://udoba.org/" TargetMode="External"/><Relationship Id="rId63" Type="http://schemas.openxmlformats.org/officeDocument/2006/relationships/hyperlink" Target="https://www.plickers.com/" TargetMode="External"/><Relationship Id="rId68" Type="http://schemas.openxmlformats.org/officeDocument/2006/relationships/hyperlink" Target="https://www.liveworksheets.com/" TargetMode="External"/><Relationship Id="rId84" Type="http://schemas.openxmlformats.org/officeDocument/2006/relationships/hyperlink" Target="https://nearpod.com/" TargetMode="External"/><Relationship Id="rId89" Type="http://schemas.openxmlformats.org/officeDocument/2006/relationships/hyperlink" Target="https://worksheets.ru/" TargetMode="External"/><Relationship Id="rId112" Type="http://schemas.openxmlformats.org/officeDocument/2006/relationships/hyperlink" Target="https://www.liveworksheets.com/" TargetMode="External"/><Relationship Id="rId133" Type="http://schemas.openxmlformats.org/officeDocument/2006/relationships/hyperlink" Target="https://worksheets.ru/" TargetMode="External"/><Relationship Id="rId138" Type="http://schemas.openxmlformats.org/officeDocument/2006/relationships/hyperlink" Target="https://quizizz.com/" TargetMode="External"/><Relationship Id="rId154" Type="http://schemas.openxmlformats.org/officeDocument/2006/relationships/hyperlink" Target="https://www.plickers.com/" TargetMode="External"/><Relationship Id="rId159" Type="http://schemas.openxmlformats.org/officeDocument/2006/relationships/hyperlink" Target="https://www.liveworksheets.com/" TargetMode="External"/><Relationship Id="rId16" Type="http://schemas.openxmlformats.org/officeDocument/2006/relationships/hyperlink" Target="https://teachermade.com/" TargetMode="External"/><Relationship Id="rId107" Type="http://schemas.openxmlformats.org/officeDocument/2006/relationships/hyperlink" Target="https://www.plickers.com/" TargetMode="External"/><Relationship Id="rId11" Type="http://schemas.openxmlformats.org/officeDocument/2006/relationships/hyperlink" Target="https://www.umaigra.com/" TargetMode="External"/><Relationship Id="rId32" Type="http://schemas.openxmlformats.org/officeDocument/2006/relationships/hyperlink" Target="https://www.zipgrade.com/" TargetMode="External"/><Relationship Id="rId37" Type="http://schemas.openxmlformats.org/officeDocument/2006/relationships/hyperlink" Target="https://learningapps.org/" TargetMode="External"/><Relationship Id="rId53" Type="http://schemas.openxmlformats.org/officeDocument/2006/relationships/hyperlink" Target="https://genial.ly/" TargetMode="External"/><Relationship Id="rId58" Type="http://schemas.openxmlformats.org/officeDocument/2006/relationships/hyperlink" Target="https://udoba.org/" TargetMode="External"/><Relationship Id="rId74" Type="http://schemas.openxmlformats.org/officeDocument/2006/relationships/hyperlink" Target="https://www.plickers.com/" TargetMode="External"/><Relationship Id="rId79" Type="http://schemas.openxmlformats.org/officeDocument/2006/relationships/hyperlink" Target="https://www.liveworksheets.com/" TargetMode="External"/><Relationship Id="rId102" Type="http://schemas.openxmlformats.org/officeDocument/2006/relationships/hyperlink" Target="https://udoba.org/" TargetMode="External"/><Relationship Id="rId123" Type="http://schemas.openxmlformats.org/officeDocument/2006/relationships/hyperlink" Target="https://www.liveworksheets.com/" TargetMode="External"/><Relationship Id="rId128" Type="http://schemas.openxmlformats.org/officeDocument/2006/relationships/hyperlink" Target="https://nearpod.com/" TargetMode="External"/><Relationship Id="rId144" Type="http://schemas.openxmlformats.org/officeDocument/2006/relationships/hyperlink" Target="https://worksheets.ru/" TargetMode="External"/><Relationship Id="rId149" Type="http://schemas.openxmlformats.org/officeDocument/2006/relationships/comments" Target="comments.xml"/><Relationship Id="rId5" Type="http://schemas.openxmlformats.org/officeDocument/2006/relationships/webSettings" Target="webSettings.xml"/><Relationship Id="rId90" Type="http://schemas.openxmlformats.org/officeDocument/2006/relationships/hyperlink" Target="https://www.liveworksheets.com/" TargetMode="External"/><Relationship Id="rId95" Type="http://schemas.openxmlformats.org/officeDocument/2006/relationships/hyperlink" Target="https://nearpod.com/" TargetMode="External"/><Relationship Id="rId160" Type="http://schemas.openxmlformats.org/officeDocument/2006/relationships/hyperlink" Target="https://udoba.org/" TargetMode="External"/><Relationship Id="rId165" Type="http://schemas.openxmlformats.org/officeDocument/2006/relationships/theme" Target="theme/theme1.xml"/><Relationship Id="rId22" Type="http://schemas.openxmlformats.org/officeDocument/2006/relationships/hyperlink" Target="https://www.umaigra.com/" TargetMode="External"/><Relationship Id="rId27" Type="http://schemas.openxmlformats.org/officeDocument/2006/relationships/hyperlink" Target="https://teachermade.com/" TargetMode="External"/><Relationship Id="rId43" Type="http://schemas.openxmlformats.org/officeDocument/2006/relationships/hyperlink" Target="https://www.zipgrade.com/" TargetMode="External"/><Relationship Id="rId48" Type="http://schemas.openxmlformats.org/officeDocument/2006/relationships/hyperlink" Target="https://learningapps.org/" TargetMode="External"/><Relationship Id="rId64" Type="http://schemas.openxmlformats.org/officeDocument/2006/relationships/hyperlink" Target="https://genial.ly/" TargetMode="External"/><Relationship Id="rId69" Type="http://schemas.openxmlformats.org/officeDocument/2006/relationships/hyperlink" Target="https://udoba.org/" TargetMode="External"/><Relationship Id="rId113" Type="http://schemas.openxmlformats.org/officeDocument/2006/relationships/hyperlink" Target="https://udoba.org/" TargetMode="External"/><Relationship Id="rId118" Type="http://schemas.openxmlformats.org/officeDocument/2006/relationships/hyperlink" Target="https://www.plickers.com/" TargetMode="External"/><Relationship Id="rId134" Type="http://schemas.openxmlformats.org/officeDocument/2006/relationships/hyperlink" Target="https://www.liveworksheets.com/" TargetMode="External"/><Relationship Id="rId139" Type="http://schemas.openxmlformats.org/officeDocument/2006/relationships/hyperlink" Target="https://nearpod.com/" TargetMode="External"/><Relationship Id="rId80" Type="http://schemas.openxmlformats.org/officeDocument/2006/relationships/hyperlink" Target="https://udoba.org/" TargetMode="External"/><Relationship Id="rId85" Type="http://schemas.openxmlformats.org/officeDocument/2006/relationships/hyperlink" Target="https://www.plickers.com/" TargetMode="External"/><Relationship Id="rId150" Type="http://schemas.microsoft.com/office/2011/relationships/commentsExtended" Target="commentsExtended.xml"/><Relationship Id="rId155" Type="http://schemas.openxmlformats.org/officeDocument/2006/relationships/hyperlink" Target="https://genial.ly/" TargetMode="External"/><Relationship Id="rId12" Type="http://schemas.openxmlformats.org/officeDocument/2006/relationships/hyperlink" Target="https://worksheets.ru/" TargetMode="External"/><Relationship Id="rId17" Type="http://schemas.openxmlformats.org/officeDocument/2006/relationships/hyperlink" Target="https://quizizz.com/" TargetMode="External"/><Relationship Id="rId33" Type="http://schemas.openxmlformats.org/officeDocument/2006/relationships/hyperlink" Target="https://www.umaigra.com/" TargetMode="External"/><Relationship Id="rId38" Type="http://schemas.openxmlformats.org/officeDocument/2006/relationships/hyperlink" Target="https://teachermade.com/" TargetMode="External"/><Relationship Id="rId59" Type="http://schemas.openxmlformats.org/officeDocument/2006/relationships/hyperlink" Target="https://learningapps.org/" TargetMode="External"/><Relationship Id="rId103" Type="http://schemas.openxmlformats.org/officeDocument/2006/relationships/hyperlink" Target="https://learningapps.org/" TargetMode="External"/><Relationship Id="rId108" Type="http://schemas.openxmlformats.org/officeDocument/2006/relationships/hyperlink" Target="https://genial.ly/" TargetMode="External"/><Relationship Id="rId124" Type="http://schemas.openxmlformats.org/officeDocument/2006/relationships/hyperlink" Target="https://udoba.org/" TargetMode="External"/><Relationship Id="rId129" Type="http://schemas.openxmlformats.org/officeDocument/2006/relationships/hyperlink" Target="https://www.plickers.com/" TargetMode="External"/><Relationship Id="rId54" Type="http://schemas.openxmlformats.org/officeDocument/2006/relationships/hyperlink" Target="https://www.zipgrade.com/" TargetMode="External"/><Relationship Id="rId70" Type="http://schemas.openxmlformats.org/officeDocument/2006/relationships/hyperlink" Target="https://learningapps.org/" TargetMode="External"/><Relationship Id="rId75" Type="http://schemas.openxmlformats.org/officeDocument/2006/relationships/hyperlink" Target="https://genial.ly/" TargetMode="External"/><Relationship Id="rId91" Type="http://schemas.openxmlformats.org/officeDocument/2006/relationships/hyperlink" Target="https://udoba.org/" TargetMode="External"/><Relationship Id="rId96" Type="http://schemas.openxmlformats.org/officeDocument/2006/relationships/hyperlink" Target="https://www.plickers.com/" TargetMode="External"/><Relationship Id="rId140" Type="http://schemas.openxmlformats.org/officeDocument/2006/relationships/hyperlink" Target="https://www.plickers.com/" TargetMode="External"/><Relationship Id="rId145" Type="http://schemas.openxmlformats.org/officeDocument/2006/relationships/hyperlink" Target="https://www.liveworksheets.com/" TargetMode="External"/><Relationship Id="rId161" Type="http://schemas.openxmlformats.org/officeDocument/2006/relationships/hyperlink" Target="https://learningapps.org/" TargetMode="External"/><Relationship Id="rId16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hyperlink" Target="https://quizizz.com/" TargetMode="External"/><Relationship Id="rId15" Type="http://schemas.openxmlformats.org/officeDocument/2006/relationships/hyperlink" Target="https://learningapps.org/" TargetMode="External"/><Relationship Id="rId23" Type="http://schemas.openxmlformats.org/officeDocument/2006/relationships/hyperlink" Target="https://worksheets.ru/" TargetMode="External"/><Relationship Id="rId28" Type="http://schemas.openxmlformats.org/officeDocument/2006/relationships/hyperlink" Target="https://quizizz.com/" TargetMode="External"/><Relationship Id="rId36" Type="http://schemas.openxmlformats.org/officeDocument/2006/relationships/hyperlink" Target="https://udoba.org/" TargetMode="External"/><Relationship Id="rId49" Type="http://schemas.openxmlformats.org/officeDocument/2006/relationships/hyperlink" Target="https://teachermade.com/" TargetMode="External"/><Relationship Id="rId57" Type="http://schemas.openxmlformats.org/officeDocument/2006/relationships/hyperlink" Target="https://www.liveworksheets.com/" TargetMode="External"/><Relationship Id="rId106" Type="http://schemas.openxmlformats.org/officeDocument/2006/relationships/hyperlink" Target="https://nearpod.com/" TargetMode="External"/><Relationship Id="rId114" Type="http://schemas.openxmlformats.org/officeDocument/2006/relationships/hyperlink" Target="https://learningapps.org/" TargetMode="External"/><Relationship Id="rId119" Type="http://schemas.openxmlformats.org/officeDocument/2006/relationships/hyperlink" Target="https://genial.ly/" TargetMode="External"/><Relationship Id="rId127" Type="http://schemas.openxmlformats.org/officeDocument/2006/relationships/hyperlink" Target="https://quizizz.com/" TargetMode="External"/><Relationship Id="rId10" Type="http://schemas.openxmlformats.org/officeDocument/2006/relationships/hyperlink" Target="https://www.zipgrade.com/" TargetMode="External"/><Relationship Id="rId31" Type="http://schemas.openxmlformats.org/officeDocument/2006/relationships/hyperlink" Target="https://genial.ly/" TargetMode="External"/><Relationship Id="rId44" Type="http://schemas.openxmlformats.org/officeDocument/2006/relationships/hyperlink" Target="https://www.umaigra.com/" TargetMode="External"/><Relationship Id="rId52" Type="http://schemas.openxmlformats.org/officeDocument/2006/relationships/hyperlink" Target="https://www.plickers.com/" TargetMode="External"/><Relationship Id="rId60" Type="http://schemas.openxmlformats.org/officeDocument/2006/relationships/hyperlink" Target="https://teachermade.com/" TargetMode="External"/><Relationship Id="rId65" Type="http://schemas.openxmlformats.org/officeDocument/2006/relationships/hyperlink" Target="https://www.zipgrade.com/" TargetMode="External"/><Relationship Id="rId73" Type="http://schemas.openxmlformats.org/officeDocument/2006/relationships/hyperlink" Target="https://nearpod.com/" TargetMode="External"/><Relationship Id="rId78" Type="http://schemas.openxmlformats.org/officeDocument/2006/relationships/hyperlink" Target="https://worksheets.ru/" TargetMode="External"/><Relationship Id="rId81" Type="http://schemas.openxmlformats.org/officeDocument/2006/relationships/hyperlink" Target="https://learningapps.org/" TargetMode="External"/><Relationship Id="rId86" Type="http://schemas.openxmlformats.org/officeDocument/2006/relationships/hyperlink" Target="https://genial.ly/" TargetMode="External"/><Relationship Id="rId94" Type="http://schemas.openxmlformats.org/officeDocument/2006/relationships/hyperlink" Target="https://quizizz.com/" TargetMode="External"/><Relationship Id="rId99" Type="http://schemas.openxmlformats.org/officeDocument/2006/relationships/hyperlink" Target="https://www.umaigra.com/" TargetMode="External"/><Relationship Id="rId101" Type="http://schemas.openxmlformats.org/officeDocument/2006/relationships/hyperlink" Target="https://www.liveworksheets.com/" TargetMode="External"/><Relationship Id="rId122" Type="http://schemas.openxmlformats.org/officeDocument/2006/relationships/hyperlink" Target="https://worksheets.ru/" TargetMode="External"/><Relationship Id="rId130" Type="http://schemas.openxmlformats.org/officeDocument/2006/relationships/hyperlink" Target="https://genial.ly/" TargetMode="External"/><Relationship Id="rId135" Type="http://schemas.openxmlformats.org/officeDocument/2006/relationships/hyperlink" Target="https://udoba.org/" TargetMode="External"/><Relationship Id="rId143" Type="http://schemas.openxmlformats.org/officeDocument/2006/relationships/hyperlink" Target="https://www.umaigra.com/" TargetMode="External"/><Relationship Id="rId148" Type="http://schemas.openxmlformats.org/officeDocument/2006/relationships/hyperlink" Target="https://teachermade.com/" TargetMode="External"/><Relationship Id="rId151" Type="http://schemas.openxmlformats.org/officeDocument/2006/relationships/hyperlink" Target="https://cdn.catalog.prosv.ru/attachment/4331d5fc-2f22-11e7-affc-0050569c7d18.pdf" TargetMode="External"/><Relationship Id="rId156" Type="http://schemas.openxmlformats.org/officeDocument/2006/relationships/hyperlink" Target="https://www.zipgrade.com/" TargetMode="External"/><Relationship Id="rId164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genial.ly/" TargetMode="External"/><Relationship Id="rId13" Type="http://schemas.openxmlformats.org/officeDocument/2006/relationships/hyperlink" Target="https://www.liveworksheets.com/" TargetMode="External"/><Relationship Id="rId18" Type="http://schemas.openxmlformats.org/officeDocument/2006/relationships/hyperlink" Target="https://nearpod.com/" TargetMode="External"/><Relationship Id="rId39" Type="http://schemas.openxmlformats.org/officeDocument/2006/relationships/hyperlink" Target="https://quizizz.com/" TargetMode="External"/><Relationship Id="rId109" Type="http://schemas.openxmlformats.org/officeDocument/2006/relationships/hyperlink" Target="https://www.zipgrade.com/" TargetMode="External"/><Relationship Id="rId34" Type="http://schemas.openxmlformats.org/officeDocument/2006/relationships/hyperlink" Target="https://worksheets.ru/" TargetMode="External"/><Relationship Id="rId50" Type="http://schemas.openxmlformats.org/officeDocument/2006/relationships/hyperlink" Target="https://quizizz.com/" TargetMode="External"/><Relationship Id="rId55" Type="http://schemas.openxmlformats.org/officeDocument/2006/relationships/hyperlink" Target="https://www.umaigra.com/" TargetMode="External"/><Relationship Id="rId76" Type="http://schemas.openxmlformats.org/officeDocument/2006/relationships/hyperlink" Target="https://www.zipgrade.com/" TargetMode="External"/><Relationship Id="rId97" Type="http://schemas.openxmlformats.org/officeDocument/2006/relationships/hyperlink" Target="https://genial.ly/" TargetMode="External"/><Relationship Id="rId104" Type="http://schemas.openxmlformats.org/officeDocument/2006/relationships/hyperlink" Target="https://teachermade.com/" TargetMode="External"/><Relationship Id="rId120" Type="http://schemas.openxmlformats.org/officeDocument/2006/relationships/hyperlink" Target="https://www.zipgrade.com/" TargetMode="External"/><Relationship Id="rId125" Type="http://schemas.openxmlformats.org/officeDocument/2006/relationships/hyperlink" Target="https://learningapps.org/" TargetMode="External"/><Relationship Id="rId141" Type="http://schemas.openxmlformats.org/officeDocument/2006/relationships/hyperlink" Target="https://genial.ly/" TargetMode="External"/><Relationship Id="rId146" Type="http://schemas.openxmlformats.org/officeDocument/2006/relationships/hyperlink" Target="https://udoba.org/" TargetMode="External"/><Relationship Id="rId7" Type="http://schemas.openxmlformats.org/officeDocument/2006/relationships/hyperlink" Target="https://nearpod.com/" TargetMode="External"/><Relationship Id="rId71" Type="http://schemas.openxmlformats.org/officeDocument/2006/relationships/hyperlink" Target="https://teachermade.com/" TargetMode="External"/><Relationship Id="rId92" Type="http://schemas.openxmlformats.org/officeDocument/2006/relationships/hyperlink" Target="https://learningapps.org/" TargetMode="External"/><Relationship Id="rId162" Type="http://schemas.openxmlformats.org/officeDocument/2006/relationships/hyperlink" Target="https://teachermade.com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nearpod.com/" TargetMode="External"/><Relationship Id="rId24" Type="http://schemas.openxmlformats.org/officeDocument/2006/relationships/hyperlink" Target="https://www.liveworksheets.com/" TargetMode="External"/><Relationship Id="rId40" Type="http://schemas.openxmlformats.org/officeDocument/2006/relationships/hyperlink" Target="https://nearpod.com/" TargetMode="External"/><Relationship Id="rId45" Type="http://schemas.openxmlformats.org/officeDocument/2006/relationships/hyperlink" Target="https://worksheets.ru/" TargetMode="External"/><Relationship Id="rId66" Type="http://schemas.openxmlformats.org/officeDocument/2006/relationships/hyperlink" Target="https://www.umaigra.com/" TargetMode="External"/><Relationship Id="rId87" Type="http://schemas.openxmlformats.org/officeDocument/2006/relationships/hyperlink" Target="https://www.zipgrade.com/" TargetMode="External"/><Relationship Id="rId110" Type="http://schemas.openxmlformats.org/officeDocument/2006/relationships/hyperlink" Target="https://www.umaigra.com/" TargetMode="External"/><Relationship Id="rId115" Type="http://schemas.openxmlformats.org/officeDocument/2006/relationships/hyperlink" Target="https://teachermade.com/" TargetMode="External"/><Relationship Id="rId131" Type="http://schemas.openxmlformats.org/officeDocument/2006/relationships/hyperlink" Target="https://www.zipgrade.com/" TargetMode="External"/><Relationship Id="rId136" Type="http://schemas.openxmlformats.org/officeDocument/2006/relationships/hyperlink" Target="https://learningapps.org/" TargetMode="External"/><Relationship Id="rId157" Type="http://schemas.openxmlformats.org/officeDocument/2006/relationships/hyperlink" Target="https://www.umaigra.com/" TargetMode="External"/><Relationship Id="rId61" Type="http://schemas.openxmlformats.org/officeDocument/2006/relationships/hyperlink" Target="https://quizizz.com/" TargetMode="External"/><Relationship Id="rId82" Type="http://schemas.openxmlformats.org/officeDocument/2006/relationships/hyperlink" Target="https://teachermade.com/" TargetMode="External"/><Relationship Id="rId152" Type="http://schemas.openxmlformats.org/officeDocument/2006/relationships/hyperlink" Target="https://quizizz.com/" TargetMode="External"/><Relationship Id="rId19" Type="http://schemas.openxmlformats.org/officeDocument/2006/relationships/hyperlink" Target="https://www.plickers.com/" TargetMode="External"/><Relationship Id="rId14" Type="http://schemas.openxmlformats.org/officeDocument/2006/relationships/hyperlink" Target="https://udoba.org/" TargetMode="External"/><Relationship Id="rId30" Type="http://schemas.openxmlformats.org/officeDocument/2006/relationships/hyperlink" Target="https://www.plickers.com/" TargetMode="External"/><Relationship Id="rId35" Type="http://schemas.openxmlformats.org/officeDocument/2006/relationships/hyperlink" Target="https://www.liveworksheets.com/" TargetMode="External"/><Relationship Id="rId56" Type="http://schemas.openxmlformats.org/officeDocument/2006/relationships/hyperlink" Target="https://worksheets.ru/" TargetMode="External"/><Relationship Id="rId77" Type="http://schemas.openxmlformats.org/officeDocument/2006/relationships/hyperlink" Target="https://www.umaigra.com/" TargetMode="External"/><Relationship Id="rId100" Type="http://schemas.openxmlformats.org/officeDocument/2006/relationships/hyperlink" Target="https://worksheets.ru/" TargetMode="External"/><Relationship Id="rId105" Type="http://schemas.openxmlformats.org/officeDocument/2006/relationships/hyperlink" Target="https://quizizz.com/" TargetMode="External"/><Relationship Id="rId126" Type="http://schemas.openxmlformats.org/officeDocument/2006/relationships/hyperlink" Target="https://teachermade.com/" TargetMode="External"/><Relationship Id="rId147" Type="http://schemas.openxmlformats.org/officeDocument/2006/relationships/hyperlink" Target="https://learningapps.org/" TargetMode="External"/><Relationship Id="rId8" Type="http://schemas.openxmlformats.org/officeDocument/2006/relationships/hyperlink" Target="https://www.plickers.com/" TargetMode="External"/><Relationship Id="rId51" Type="http://schemas.openxmlformats.org/officeDocument/2006/relationships/hyperlink" Target="https://nearpod.com/" TargetMode="External"/><Relationship Id="rId72" Type="http://schemas.openxmlformats.org/officeDocument/2006/relationships/hyperlink" Target="https://quizizz.com/" TargetMode="External"/><Relationship Id="rId93" Type="http://schemas.openxmlformats.org/officeDocument/2006/relationships/hyperlink" Target="https://teachermade.com/" TargetMode="External"/><Relationship Id="rId98" Type="http://schemas.openxmlformats.org/officeDocument/2006/relationships/hyperlink" Target="https://www.zipgrade.com/" TargetMode="External"/><Relationship Id="rId121" Type="http://schemas.openxmlformats.org/officeDocument/2006/relationships/hyperlink" Target="https://www.umaigra.com/" TargetMode="External"/><Relationship Id="rId142" Type="http://schemas.openxmlformats.org/officeDocument/2006/relationships/hyperlink" Target="https://www.zipgrade.com/" TargetMode="External"/><Relationship Id="rId163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hyperlink" Target="https://udoba.org/" TargetMode="External"/><Relationship Id="rId46" Type="http://schemas.openxmlformats.org/officeDocument/2006/relationships/hyperlink" Target="https://www.liveworksheets.com/" TargetMode="External"/><Relationship Id="rId67" Type="http://schemas.openxmlformats.org/officeDocument/2006/relationships/hyperlink" Target="https://worksheets.ru/" TargetMode="External"/><Relationship Id="rId116" Type="http://schemas.openxmlformats.org/officeDocument/2006/relationships/hyperlink" Target="https://quizizz.com/" TargetMode="External"/><Relationship Id="rId137" Type="http://schemas.openxmlformats.org/officeDocument/2006/relationships/hyperlink" Target="https://teachermade.com/" TargetMode="External"/><Relationship Id="rId158" Type="http://schemas.openxmlformats.org/officeDocument/2006/relationships/hyperlink" Target="https://worksheets.ru/" TargetMode="External"/><Relationship Id="rId20" Type="http://schemas.openxmlformats.org/officeDocument/2006/relationships/hyperlink" Target="https://genial.ly/" TargetMode="External"/><Relationship Id="rId41" Type="http://schemas.openxmlformats.org/officeDocument/2006/relationships/hyperlink" Target="https://www.plickers.com/" TargetMode="External"/><Relationship Id="rId62" Type="http://schemas.openxmlformats.org/officeDocument/2006/relationships/hyperlink" Target="https://nearpod.com/" TargetMode="External"/><Relationship Id="rId83" Type="http://schemas.openxmlformats.org/officeDocument/2006/relationships/hyperlink" Target="https://quizizz.com/" TargetMode="External"/><Relationship Id="rId88" Type="http://schemas.openxmlformats.org/officeDocument/2006/relationships/hyperlink" Target="https://www.umaigra.com/" TargetMode="External"/><Relationship Id="rId111" Type="http://schemas.openxmlformats.org/officeDocument/2006/relationships/hyperlink" Target="https://worksheets.ru/" TargetMode="External"/><Relationship Id="rId132" Type="http://schemas.openxmlformats.org/officeDocument/2006/relationships/hyperlink" Target="https://www.umaigra.com/" TargetMode="External"/><Relationship Id="rId153" Type="http://schemas.openxmlformats.org/officeDocument/2006/relationships/hyperlink" Target="https://nearpod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8DB1243-D94D-47F7-9079-1C30F27A6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1713</TotalTime>
  <Pages>1</Pages>
  <Words>11994</Words>
  <Characters>68370</Characters>
  <Application>Microsoft Office Word</Application>
  <DocSecurity>0</DocSecurity>
  <Lines>569</Lines>
  <Paragraphs>160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80204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 Windows</cp:lastModifiedBy>
  <cp:revision>41</cp:revision>
  <dcterms:created xsi:type="dcterms:W3CDTF">2013-12-23T23:15:00Z</dcterms:created>
  <dcterms:modified xsi:type="dcterms:W3CDTF">2022-09-06T18:31:00Z</dcterms:modified>
  <cp:category/>
</cp:coreProperties>
</file>